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E8E" w:rsidRPr="00F9700A" w:rsidRDefault="00F76E8E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0"/>
          <w:szCs w:val="20"/>
        </w:rPr>
      </w:pPr>
    </w:p>
    <w:p w:rsidR="00F76E8E" w:rsidRPr="00F9700A" w:rsidRDefault="00940C5C" w:rsidP="009D45A5">
      <w:pPr>
        <w:autoSpaceDE w:val="0"/>
        <w:autoSpaceDN w:val="0"/>
        <w:spacing w:after="0" w:line="480" w:lineRule="auto"/>
        <w:ind w:left="1494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МИНИСТЕРСТВО ПРОСВЕЩЕНИЯ РОССИЙСКОЙ ФЕДЕРАЦИИ</w:t>
      </w:r>
    </w:p>
    <w:p w:rsidR="00F76E8E" w:rsidRPr="00F9700A" w:rsidRDefault="00940C5C" w:rsidP="009D45A5">
      <w:pPr>
        <w:autoSpaceDE w:val="0"/>
        <w:autoSpaceDN w:val="0"/>
        <w:spacing w:after="0" w:line="480" w:lineRule="auto"/>
        <w:ind w:left="2286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Министерство образования и науки Республики Татарстан</w:t>
      </w:r>
    </w:p>
    <w:p w:rsidR="00F76E8E" w:rsidRPr="00F9700A" w:rsidRDefault="00940C5C" w:rsidP="009D45A5">
      <w:pPr>
        <w:autoSpaceDE w:val="0"/>
        <w:autoSpaceDN w:val="0"/>
        <w:spacing w:after="0" w:line="480" w:lineRule="auto"/>
        <w:ind w:left="756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Исполнительный комитет Апастовского муниципального района Республики Татарстан</w:t>
      </w:r>
    </w:p>
    <w:p w:rsidR="00C03111" w:rsidRDefault="00940C5C" w:rsidP="00C03111">
      <w:pPr>
        <w:autoSpaceDE w:val="0"/>
        <w:autoSpaceDN w:val="0"/>
        <w:spacing w:after="0" w:line="480" w:lineRule="auto"/>
        <w:ind w:right="352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9D45A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МБОУ «Апастовская СОШ</w:t>
      </w:r>
    </w:p>
    <w:p w:rsidR="00C03111" w:rsidRDefault="00C03111" w:rsidP="00C03111">
      <w:pPr>
        <w:autoSpaceDE w:val="0"/>
        <w:autoSpaceDN w:val="0"/>
        <w:spacing w:after="0" w:line="480" w:lineRule="auto"/>
        <w:ind w:right="352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9D45A5" w:rsidRPr="009D45A5" w:rsidRDefault="009D45A5" w:rsidP="00C03111">
      <w:pPr>
        <w:autoSpaceDE w:val="0"/>
        <w:autoSpaceDN w:val="0"/>
        <w:spacing w:after="1376" w:line="480" w:lineRule="auto"/>
        <w:ind w:right="3524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lang w:val="ru-RU" w:eastAsia="ru-RU"/>
        </w:rPr>
        <w:drawing>
          <wp:inline distT="0" distB="0" distL="0" distR="0">
            <wp:extent cx="6574155" cy="1632957"/>
            <wp:effectExtent l="0" t="0" r="0" b="5715"/>
            <wp:docPr id="1" name="Рисунок 1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1632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5A5" w:rsidRDefault="009D45A5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F76E8E" w:rsidRPr="009D45A5" w:rsidRDefault="00940C5C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D45A5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РАБОЧАЯ ПРОГРАММА</w:t>
      </w:r>
    </w:p>
    <w:p w:rsidR="00F76E8E" w:rsidRPr="009D45A5" w:rsidRDefault="00940C5C">
      <w:pPr>
        <w:autoSpaceDE w:val="0"/>
        <w:autoSpaceDN w:val="0"/>
        <w:spacing w:before="70" w:after="0" w:line="230" w:lineRule="auto"/>
        <w:ind w:right="4412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D45A5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(</w:t>
      </w: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ID</w:t>
      </w:r>
      <w:r w:rsidRPr="009D45A5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 5511317)</w:t>
      </w:r>
    </w:p>
    <w:p w:rsidR="00F76E8E" w:rsidRPr="009D45A5" w:rsidRDefault="00940C5C">
      <w:pPr>
        <w:autoSpaceDE w:val="0"/>
        <w:autoSpaceDN w:val="0"/>
        <w:spacing w:before="166" w:after="0" w:line="230" w:lineRule="auto"/>
        <w:ind w:right="4012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D45A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учебного предмета</w:t>
      </w:r>
    </w:p>
    <w:p w:rsidR="00F76E8E" w:rsidRPr="009D45A5" w:rsidRDefault="00940C5C">
      <w:pPr>
        <w:autoSpaceDE w:val="0"/>
        <w:autoSpaceDN w:val="0"/>
        <w:spacing w:before="70" w:after="0" w:line="230" w:lineRule="auto"/>
        <w:ind w:right="417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D45A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«Русский язык»</w:t>
      </w:r>
    </w:p>
    <w:p w:rsidR="00F76E8E" w:rsidRPr="002F7651" w:rsidRDefault="00940C5C">
      <w:pPr>
        <w:autoSpaceDE w:val="0"/>
        <w:autoSpaceDN w:val="0"/>
        <w:spacing w:before="670" w:after="0" w:line="230" w:lineRule="auto"/>
        <w:ind w:right="2672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2F765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для 2 класса начального общего образования</w:t>
      </w:r>
    </w:p>
    <w:p w:rsidR="00F76E8E" w:rsidRPr="002F7651" w:rsidRDefault="00940C5C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2F765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 2022-2023  учебный год</w:t>
      </w:r>
    </w:p>
    <w:p w:rsidR="00F76E8E" w:rsidRPr="009D45A5" w:rsidRDefault="00940C5C">
      <w:pPr>
        <w:autoSpaceDE w:val="0"/>
        <w:autoSpaceDN w:val="0"/>
        <w:spacing w:before="2112" w:after="0" w:line="230" w:lineRule="auto"/>
        <w:ind w:right="24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D45A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Составитель: Калимуллина Зульфия Минвакиловна</w:t>
      </w:r>
    </w:p>
    <w:p w:rsidR="006B0A53" w:rsidRPr="00F9700A" w:rsidRDefault="00940C5C" w:rsidP="006B0A53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D45A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учитель начальных классов</w:t>
      </w:r>
    </w:p>
    <w:p w:rsidR="006B0A53" w:rsidRPr="00F9700A" w:rsidRDefault="006B0A53" w:rsidP="006B0A53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6B0A53" w:rsidRPr="00F9700A" w:rsidRDefault="006B0A53" w:rsidP="006B0A53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6B0A53" w:rsidRPr="00F9700A" w:rsidRDefault="006B0A53" w:rsidP="006B0A53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6B0A53" w:rsidRPr="00F9700A" w:rsidRDefault="006B0A53" w:rsidP="006B0A53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6B0A53" w:rsidRPr="00F9700A" w:rsidRDefault="006B0A53" w:rsidP="006B0A53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9D45A5" w:rsidRDefault="009D45A5" w:rsidP="006B0A53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9D45A5" w:rsidRDefault="009D45A5" w:rsidP="006B0A53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9D45A5" w:rsidRDefault="009D45A5" w:rsidP="006B0A53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F76E8E" w:rsidRPr="00F9700A" w:rsidRDefault="002F7651" w:rsidP="006B0A53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Апастово 2022</w:t>
      </w:r>
    </w:p>
    <w:p w:rsidR="00F76E8E" w:rsidRPr="00F9700A" w:rsidRDefault="00F76E8E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F76E8E" w:rsidRPr="00F9700A" w:rsidRDefault="00F76E8E">
      <w:pPr>
        <w:autoSpaceDE w:val="0"/>
        <w:autoSpaceDN w:val="0"/>
        <w:spacing w:after="21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F76E8E" w:rsidRPr="00F9700A" w:rsidRDefault="00940C5C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ПОЯСНИТЕЛЬНАЯ ЗАПИСКА</w:t>
      </w:r>
    </w:p>
    <w:p w:rsidR="006B0A53" w:rsidRPr="00F9700A" w:rsidRDefault="006B0A53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B0A53" w:rsidRPr="00F9700A" w:rsidRDefault="006B0A53" w:rsidP="006B0A53">
      <w:pPr>
        <w:tabs>
          <w:tab w:val="left" w:pos="284"/>
          <w:tab w:val="left" w:pos="567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9700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Рабочая  программа  по  </w:t>
      </w:r>
      <w:r w:rsidRPr="00272E9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русскому языку   для 2-б  классасоставлена</w:t>
      </w:r>
      <w:r w:rsidRPr="00F9700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на основе:</w:t>
      </w:r>
    </w:p>
    <w:p w:rsidR="006B0A53" w:rsidRPr="00F9700A" w:rsidRDefault="006B0A53" w:rsidP="006B0A53">
      <w:pPr>
        <w:numPr>
          <w:ilvl w:val="0"/>
          <w:numId w:val="10"/>
        </w:numPr>
        <w:tabs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9700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№ 286, зарегистрированного в Минюсте России 5 июля 2021г</w:t>
      </w:r>
      <w:r w:rsidR="00280685" w:rsidRPr="00F9700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., регистрационный номер 64100, </w:t>
      </w:r>
      <w:r w:rsidR="00280685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а также ориентирована на целевые </w:t>
      </w:r>
      <w:proofErr w:type="gramStart"/>
      <w:r w:rsidR="00280685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приори​теты</w:t>
      </w:r>
      <w:proofErr w:type="gramEnd"/>
      <w:r w:rsidR="00280685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, сформулированные в Примерной программе воспитания.</w:t>
      </w:r>
    </w:p>
    <w:p w:rsidR="006B0A53" w:rsidRPr="00F9700A" w:rsidRDefault="006B0A53" w:rsidP="006B0A53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9700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Основной образовательной программы МБОУ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280685" w:rsidRPr="00F9700A" w:rsidRDefault="006B0A53" w:rsidP="00280685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9700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Учебного плана МБОУ –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F76E8E" w:rsidRPr="00F9700A" w:rsidRDefault="00940C5C" w:rsidP="00280685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ОБЩАЯ ХАРАКТЕРИСТИКА УЧЕБНОГО ПРЕДМЕТА "РУССКИЙ ЯЗЫК"</w:t>
      </w:r>
    </w:p>
    <w:p w:rsidR="00F76E8E" w:rsidRPr="00083F72" w:rsidRDefault="00940C5C" w:rsidP="00DC3AF1">
      <w:pPr>
        <w:autoSpaceDE w:val="0"/>
        <w:autoSpaceDN w:val="0"/>
        <w:spacing w:after="0" w:line="29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Русский язык является основой всего процесса обучения в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на​чальной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потенциа​лом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в развитии функциональной грамотности младших школь​ников, особенно таких её компонентов, как языковая, комму​никативная, читательская, общекультурная и социальная гра​мотность.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различ​ных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сферах и ситуациях общения способствуют успешной соци​ализации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фор​мировании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адек​ватного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нрав​ственных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ценностей, принятых в обществе правил и норм пове​дения,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</w:t>
      </w:r>
      <w:r w:rsidR="00DC3AF1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е этих личност​ных результатов -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длительный процесс, разворачивающийся на протяжении изучения содержания предмета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.Ц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ентральной идеей конструирования содержания и планиру​емых результатов обучения является признание равнойзначимости работы по изучению системы языка и работы по совер​шенств</w:t>
      </w:r>
      <w:r w:rsidR="00083F72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ованию речи младших школьников.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Языковой материал призван сформировать первоначальные представления о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струк​туре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русского языка, способствовать усвоению норм русского литературного языка, орфографи</w:t>
      </w:r>
      <w:r w:rsidR="00083F72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ческих и пунктуационных правил.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Развитие устной и письменной речи младших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школь​ников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направлено на решение практической задачи развития всех видов речевой деятельности, отработку навыков использо​вания усвоенных норм русского литературного языка, речевых норм и правил речевого этикета в процессе устного и письмен​ного общения. Ряд задач по </w:t>
      </w:r>
      <w:r w:rsidR="00083F72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совершенствованию речевой дея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тельности решаются совместно с учебным предметом «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Литера​турное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чтение».</w:t>
      </w:r>
    </w:p>
    <w:p w:rsidR="00F76E8E" w:rsidRPr="00F9700A" w:rsidRDefault="00940C5C" w:rsidP="00280685">
      <w:pPr>
        <w:autoSpaceDE w:val="0"/>
        <w:autoSpaceDN w:val="0"/>
        <w:spacing w:before="70" w:after="0" w:line="23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Общее число часов, отведённых на изучение «Русского язы​ка», во 2 классе — 170 ч. </w:t>
      </w:r>
    </w:p>
    <w:p w:rsidR="00F76E8E" w:rsidRPr="00F9700A" w:rsidRDefault="00940C5C" w:rsidP="00280685">
      <w:pPr>
        <w:autoSpaceDE w:val="0"/>
        <w:autoSpaceDN w:val="0"/>
        <w:spacing w:before="190" w:line="23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ЦЕЛИ ИЗУЧЕНИЯ УЧЕБНОГО ПРЕДМЕТА "РУССКИЙ ЯЗЫК"</w:t>
      </w:r>
    </w:p>
    <w:p w:rsidR="00F76E8E" w:rsidRPr="00F9700A" w:rsidRDefault="00940C5C" w:rsidP="00280685">
      <w:p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дей​ствий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F76E8E" w:rsidRPr="00F9700A" w:rsidRDefault="00940C5C" w:rsidP="004E1574">
      <w:pPr>
        <w:autoSpaceDE w:val="0"/>
        <w:autoSpaceDN w:val="0"/>
        <w:spacing w:before="70" w:after="0" w:line="23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Изучение русского языка в начальной школе направлено на достижение следующих целей:</w:t>
      </w:r>
    </w:p>
    <w:p w:rsidR="00F76E8E" w:rsidRPr="00F9700A" w:rsidRDefault="004E1574" w:rsidP="00280685">
      <w:pPr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="00940C5C" w:rsidRPr="00F9700A">
        <w:rPr>
          <w:rFonts w:ascii="Times New Roman" w:eastAsia="DejaVu Serif" w:hAnsi="Times New Roman" w:cs="Times New Roman"/>
          <w:color w:val="000000"/>
          <w:sz w:val="20"/>
          <w:szCs w:val="20"/>
          <w:lang w:val="ru-RU"/>
        </w:rPr>
        <w:t>‐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нравственных ценностей народа; понимание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lastRenderedPageBreak/>
        <w:t>роли языка как основного средства общения; осознание значения русского язы​ка как государственного языка Российской Федерации; пони​</w:t>
      </w:r>
      <w:r w:rsidR="00940C5C" w:rsidRPr="00F9700A">
        <w:rPr>
          <w:rFonts w:ascii="Times New Roman" w:eastAsia="DejaVu Serif" w:hAnsi="Times New Roman" w:cs="Times New Roman"/>
          <w:color w:val="000000"/>
          <w:sz w:val="20"/>
          <w:szCs w:val="20"/>
          <w:lang w:val="ru-RU"/>
        </w:rPr>
        <w:t>‐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мание роли русского языка как языка межнационального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об​щения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F76E8E" w:rsidRPr="00F9700A" w:rsidRDefault="004E1574" w:rsidP="00280685">
      <w:pPr>
        <w:autoSpaceDE w:val="0"/>
        <w:autoSpaceDN w:val="0"/>
        <w:spacing w:after="0" w:line="271" w:lineRule="auto"/>
        <w:ind w:right="2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овладение основными видами речевой деятельности на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ос​нове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первоначальных представлений о нормах современного русского литературного языка: аудированием, говорением, чте​нием, письмом;</w:t>
      </w:r>
    </w:p>
    <w:p w:rsidR="00F76E8E" w:rsidRPr="00F9700A" w:rsidRDefault="004E1574" w:rsidP="00280685">
      <w:pPr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овладение первоначальными научными представлениями о системе русского языка: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фонетике, графике, лексике, морфе​мике, морфологии и синтаксисе; об основных единицах языка, их признаках и особенностях употребления в речи;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использова​ние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в речевой деятельности норм современного русского литера​турного языка (орфоэпических, лексических, грамматических, орфографических, пунктуационных) и речевого этикета;</w:t>
      </w:r>
    </w:p>
    <w:p w:rsidR="00F76E8E" w:rsidRPr="00F9700A" w:rsidRDefault="004E1574" w:rsidP="00280685">
      <w:pPr>
        <w:autoSpaceDE w:val="0"/>
        <w:autoSpaceDN w:val="0"/>
        <w:spacing w:after="0" w:line="262" w:lineRule="auto"/>
        <w:ind w:right="-4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80685" w:rsidRPr="00F9700A" w:rsidRDefault="00280685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F76E8E" w:rsidRPr="00F9700A" w:rsidRDefault="00940C5C" w:rsidP="00280685">
      <w:pPr>
        <w:autoSpaceDE w:val="0"/>
        <w:autoSpaceDN w:val="0"/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СОДЕРЖАНИЕ УЧЕБНОГО ПРЕДМЕТА </w:t>
      </w:r>
    </w:p>
    <w:p w:rsidR="004E1574" w:rsidRPr="00F9700A" w:rsidRDefault="00940C5C" w:rsidP="004E1574">
      <w:pPr>
        <w:tabs>
          <w:tab w:val="left" w:pos="180"/>
          <w:tab w:val="left" w:pos="10584"/>
        </w:tabs>
        <w:autoSpaceDE w:val="0"/>
        <w:autoSpaceDN w:val="0"/>
        <w:spacing w:after="0"/>
        <w:ind w:right="-4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Общие сведения о языке </w:t>
      </w:r>
    </w:p>
    <w:p w:rsidR="00F76E8E" w:rsidRPr="00F9700A" w:rsidRDefault="00940C5C" w:rsidP="004E1574">
      <w:pPr>
        <w:tabs>
          <w:tab w:val="left" w:pos="180"/>
          <w:tab w:val="left" w:pos="10584"/>
        </w:tabs>
        <w:autoSpaceDE w:val="0"/>
        <w:autoSpaceDN w:val="0"/>
        <w:spacing w:after="0"/>
        <w:ind w:right="-4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Язык как основное средство человеческого общения и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явле​ние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80685" w:rsidRPr="00F9700A" w:rsidRDefault="00940C5C" w:rsidP="00280685">
      <w:pPr>
        <w:tabs>
          <w:tab w:val="left" w:pos="180"/>
          <w:tab w:val="left" w:pos="10584"/>
        </w:tabs>
        <w:autoSpaceDE w:val="0"/>
        <w:autoSpaceDN w:val="0"/>
        <w:spacing w:after="0" w:line="28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Фонетика и графика </w:t>
      </w:r>
    </w:p>
    <w:p w:rsidR="00F76E8E" w:rsidRPr="00F9700A" w:rsidRDefault="00940C5C" w:rsidP="00280685">
      <w:pPr>
        <w:tabs>
          <w:tab w:val="left" w:pos="180"/>
          <w:tab w:val="left" w:pos="10584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Смыслоразличительная функция звуков; различение звуков и букв; различение ударных и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безударных гласных звуков, твёрдых и мягких согласных з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вуков, звонких и глухих </w:t>
      </w:r>
      <w:proofErr w:type="gramStart"/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соглас​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ных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звуков; шипящие согласные звуки [ж], [ш], [ч’], [щ’]; обозначение на письме твёрдости и мягкости согласных звуков, функции букв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е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ё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ю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я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; согласный звук [й’] и гласный звук [и] (повторение изученного в 1 классе). П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арные и непарные по твёрдости -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мягкости согласные звуки. Парные и непарные по звонкости 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глухости согласные звуки. Качественная 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характеристика звука: гласный -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согласный; гласный ударный 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безударный; согласный твёрдый </w:t>
      </w:r>
      <w:proofErr w:type="gramStart"/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яг​кий, парный 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непарный; согласный звонкий 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глухой, пар​ный 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непарный. Функции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ь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: показатель </w:t>
      </w:r>
      <w:r w:rsidR="004E1574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мягкости предшествующего соглас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ного в конце и в середине слова; разделительный.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Использова​ние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на письме разделительных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ъ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ь.</w:t>
      </w:r>
    </w:p>
    <w:p w:rsidR="00F76E8E" w:rsidRPr="00F9700A" w:rsidRDefault="00940C5C" w:rsidP="004E1574">
      <w:pPr>
        <w:tabs>
          <w:tab w:val="left" w:pos="10584"/>
        </w:tabs>
        <w:autoSpaceDE w:val="0"/>
        <w:autoSpaceDN w:val="0"/>
        <w:spacing w:after="0"/>
        <w:ind w:right="-4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Соотношение звукового и буквенного состава в словах с бук​вами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е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ё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ю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я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(в начале слова и после гласных). Деление слов на слоги (в том числе при стечении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соглас​ных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76E8E" w:rsidRPr="00F9700A" w:rsidRDefault="00940C5C" w:rsidP="00280685">
      <w:pPr>
        <w:tabs>
          <w:tab w:val="left" w:pos="180"/>
          <w:tab w:val="left" w:pos="10584"/>
        </w:tabs>
        <w:autoSpaceDE w:val="0"/>
        <w:autoSpaceDN w:val="0"/>
        <w:spacing w:after="0" w:line="278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Орфоэпия </w:t>
      </w:r>
      <w:r w:rsidR="00280685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современного русского литературного языка (на ограниченном перечне слов, отрабатываемом в учебнике). Использование отработанного перечня слов (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орфоэпиче​ского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словаря учебника) для решения практических задач.</w:t>
      </w:r>
    </w:p>
    <w:p w:rsidR="00F76E8E" w:rsidRPr="00F9700A" w:rsidRDefault="00940C5C" w:rsidP="00280685">
      <w:pPr>
        <w:tabs>
          <w:tab w:val="left" w:pos="180"/>
          <w:tab w:val="left" w:pos="10584"/>
        </w:tabs>
        <w:autoSpaceDE w:val="0"/>
        <w:autoSpaceDN w:val="0"/>
        <w:spacing w:after="0" w:line="281" w:lineRule="auto"/>
        <w:ind w:right="-4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Лексика </w:t>
      </w:r>
      <w:r w:rsidR="00280685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Слово как единство звучания и значения. Лексическое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значе​ние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слова (общее представление). Выявление слов, значение которых требует уточнения. Определение значения слова по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тек​сту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или уточнение значения с помощью толкового словаря. Однозначные и многозначные слова (простые случаи,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наблю​дение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). Наблюдение за использованием в речи синонимов, антонимов.</w:t>
      </w:r>
    </w:p>
    <w:p w:rsidR="00280685" w:rsidRPr="00F9700A" w:rsidRDefault="00940C5C" w:rsidP="00280685">
      <w:pPr>
        <w:tabs>
          <w:tab w:val="left" w:pos="180"/>
          <w:tab w:val="left" w:pos="10584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Состав слова (морфемика) </w:t>
      </w:r>
    </w:p>
    <w:p w:rsidR="00F76E8E" w:rsidRPr="00F9700A" w:rsidRDefault="00940C5C" w:rsidP="00280685">
      <w:pPr>
        <w:tabs>
          <w:tab w:val="left" w:pos="180"/>
          <w:tab w:val="left" w:pos="10584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Корень как обязательная часть слова. Однокоренные (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род​ственные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неиз​меняемых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слов. Суффикс как часть слова (наблюдение). Приставка как часть слова (наблюдение).</w:t>
      </w:r>
    </w:p>
    <w:p w:rsidR="00F76E8E" w:rsidRPr="00F9700A" w:rsidRDefault="00940C5C" w:rsidP="00280685">
      <w:pPr>
        <w:tabs>
          <w:tab w:val="left" w:pos="180"/>
          <w:tab w:val="left" w:pos="10584"/>
        </w:tabs>
        <w:autoSpaceDE w:val="0"/>
        <w:autoSpaceDN w:val="0"/>
        <w:spacing w:after="0" w:line="281" w:lineRule="auto"/>
        <w:ind w:right="-4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Морфология </w:t>
      </w:r>
      <w:r w:rsidR="00280685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Имя существительное (ознакомление): общее значение,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во​просы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(«кто?», «что?»), употребление в речи. Глагол (ознакомление): общее значение, вопросы («что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де​лать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?», «что сделать?» и др.), употребление в речи. Имя прилагательное (ознакомление): общее значение, вопро​сы («какой?»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,«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какая?», «какое?», «какие?»), употребление в речи. Предлог. Отличие предлогов от приставок. Наиболее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распро​странённые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предлоги: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в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на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из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без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над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до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у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о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об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 др.</w:t>
      </w:r>
    </w:p>
    <w:p w:rsidR="00F76E8E" w:rsidRPr="00F9700A" w:rsidRDefault="00940C5C" w:rsidP="004E1574">
      <w:pPr>
        <w:tabs>
          <w:tab w:val="left" w:pos="10584"/>
        </w:tabs>
        <w:autoSpaceDE w:val="0"/>
        <w:autoSpaceDN w:val="0"/>
        <w:spacing w:after="0" w:line="262" w:lineRule="auto"/>
        <w:ind w:right="-7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Синтаксис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Порядок слов в предложении; связь слов в предложении (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по​вторение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). Предложение как единицаязыка. Предложение и слово.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От​личие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предложения от слова. Наблюдение за выделением вуст​ной речи одного из слов предложения (логическое ударение). Виды предложений по цели высказывания: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повествователь​ные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вопросительные, побудительные предложения. Виды предложений по эмоциональной окраске (по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интона​ции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): восклицательные и невосклицательные предложения.</w:t>
      </w:r>
    </w:p>
    <w:p w:rsidR="00771F48" w:rsidRPr="00F9700A" w:rsidRDefault="00940C5C" w:rsidP="00771F4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Орфография и пунктуация </w:t>
      </w:r>
    </w:p>
    <w:p w:rsidR="00F76E8E" w:rsidRPr="00F9700A" w:rsidRDefault="00940C5C" w:rsidP="00771F48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Прописная буква в начале предложения и в именах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собствен​ных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(имена, фамилии, клички животных); знаки препинания в конце предложения; перенос слов со строки на строку (без учё​та морфемного членения слова); гласные после шипящих в соче​таниях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жи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ши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(в положении под ударением),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ча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ща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чу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щу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; сочетания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чк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чн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(повторение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правил правописания, изученных в 1 классе). Орфографическая зоркость как осознание места возможного возникновения орфографической ошибки. Понятие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орфограм​мы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. Различные способы решения орфографической задачи в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за​висимости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от места орфограммы в слове. Использование орфо​графического словаря учебника для определения (уточнения) написания слова. Контроль и самоконтроль при проверке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соб​ственных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и предложенных текстов. Орфографическая зоркость как осознание места возможного возникновения орфографической ошибки. Понятие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орфограм​мы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. Различные способы решения орфографической задачи в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за​висимости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от места орфограммы в слове. Использование орфо​графического словаря учебника для определения (уточнения) написания слова. Контроль </w:t>
      </w:r>
      <w:r w:rsidR="00DD5BD7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 самоконтроль при проверке соб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ственных и предложенных текстов.</w:t>
      </w:r>
    </w:p>
    <w:p w:rsidR="00DD5BD7" w:rsidRPr="00F9700A" w:rsidRDefault="00940C5C" w:rsidP="004E1574">
      <w:pPr>
        <w:tabs>
          <w:tab w:val="left" w:pos="180"/>
        </w:tabs>
        <w:autoSpaceDE w:val="0"/>
        <w:autoSpaceDN w:val="0"/>
        <w:spacing w:after="0" w:line="286" w:lineRule="auto"/>
        <w:ind w:right="576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Правила правописания и их применение:</w:t>
      </w:r>
      <w:r w:rsidR="00DD5BD7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·  разделительный мягкий знак;</w:t>
      </w:r>
      <w:r w:rsidR="00DD5BD7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·  сочетания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чт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щн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нч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;</w:t>
      </w:r>
      <w:r w:rsidR="00DD5BD7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·  проверяемые безударные гласные в корне слова;</w:t>
      </w:r>
      <w:r w:rsidR="00DD5BD7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·  парные звонкие и глухие согласные в корне слова;</w:t>
      </w:r>
      <w:r w:rsidR="00DD5BD7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·  непроверяемые гласные и согласные (перечень слов в орфо​графическом словаре учебника);</w:t>
      </w:r>
    </w:p>
    <w:p w:rsidR="003C5B3D" w:rsidRPr="00F9700A" w:rsidRDefault="003C5B3D" w:rsidP="004E1574">
      <w:pPr>
        <w:tabs>
          <w:tab w:val="left" w:pos="180"/>
        </w:tabs>
        <w:autoSpaceDE w:val="0"/>
        <w:autoSpaceDN w:val="0"/>
        <w:spacing w:before="70" w:after="0" w:line="286" w:lineRule="auto"/>
        <w:ind w:right="-4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·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прописная буква в именах собственных: имена, фамилии,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от​чества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людей, клички жи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вотных, географические названия</w:t>
      </w:r>
    </w:p>
    <w:p w:rsidR="00F76E8E" w:rsidRPr="00F9700A" w:rsidRDefault="00940C5C" w:rsidP="003C5B3D">
      <w:pPr>
        <w:tabs>
          <w:tab w:val="left" w:pos="180"/>
        </w:tabs>
        <w:autoSpaceDE w:val="0"/>
        <w:autoSpaceDN w:val="0"/>
        <w:spacing w:after="0" w:line="286" w:lineRule="auto"/>
        <w:ind w:right="-4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·  раздельное написание предлогов с именами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существитель​ными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DD5BD7" w:rsidRPr="00F9700A" w:rsidRDefault="00940C5C" w:rsidP="00DD5BD7">
      <w:pPr>
        <w:tabs>
          <w:tab w:val="left" w:pos="180"/>
        </w:tabs>
        <w:autoSpaceDE w:val="0"/>
        <w:autoSpaceDN w:val="0"/>
        <w:spacing w:before="190"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Развитие речи </w:t>
      </w:r>
    </w:p>
    <w:p w:rsidR="00F76E8E" w:rsidRPr="00F9700A" w:rsidRDefault="00940C5C" w:rsidP="00DD5BD7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Выбор языковых сре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дств в с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оответствии с целями и условия​ми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поддер​жать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, закончить разговор, привлечь внимание и т. п.).</w:t>
      </w:r>
    </w:p>
    <w:p w:rsidR="00F76E8E" w:rsidRPr="00F9700A" w:rsidRDefault="00940C5C" w:rsidP="00DD5BD7">
      <w:pPr>
        <w:autoSpaceDE w:val="0"/>
        <w:autoSpaceDN w:val="0"/>
        <w:spacing w:after="0" w:line="271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Практи​ческое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овладение диалогической формой речи. Соблюдение норм речевого этикета и орфоэпических норм в ситуациях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учеб​ного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76E8E" w:rsidRPr="00F9700A" w:rsidRDefault="00940C5C" w:rsidP="00DC3AF1">
      <w:pPr>
        <w:autoSpaceDE w:val="0"/>
        <w:autoSpaceDN w:val="0"/>
        <w:spacing w:after="0"/>
        <w:ind w:right="-7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Составление устного рассказа по репродукции картины.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Со​ставление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За​главие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текста. Подбор заголовков к предложенным текстам. Последовательность частей текста (</w:t>
      </w: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абзацев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). Корректирование текстов с нарушенным порядком предложений и абзацев.</w:t>
      </w:r>
    </w:p>
    <w:p w:rsidR="00F76E8E" w:rsidRPr="00F9700A" w:rsidRDefault="00940C5C" w:rsidP="00DC3AF1">
      <w:pPr>
        <w:autoSpaceDE w:val="0"/>
        <w:autoSpaceDN w:val="0"/>
        <w:spacing w:after="0"/>
        <w:ind w:right="-7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F76E8E" w:rsidRPr="00F9700A" w:rsidRDefault="00940C5C" w:rsidP="003C5B3D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Поздравление и поздравительная открытка. Понимание текста: развитие умения формулировать простые выводы на основе информации, содержащейся в тексте.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Выра​зительное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чтение текста вслух с соблюдением правильной инто​нации.</w:t>
      </w:r>
    </w:p>
    <w:p w:rsidR="00F76E8E" w:rsidRPr="00F9700A" w:rsidRDefault="00940C5C" w:rsidP="003C5B3D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Подробное изложение повествовательного текста объёмом 30—45 слов с опорой на вопросы.</w:t>
      </w:r>
    </w:p>
    <w:p w:rsidR="003C5B3D" w:rsidRPr="00F9700A" w:rsidRDefault="00940C5C" w:rsidP="003C5B3D">
      <w:pPr>
        <w:autoSpaceDE w:val="0"/>
        <w:autoSpaceDN w:val="0"/>
        <w:spacing w:before="240"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ПЛАНИРУЕМЫЕ ОБРАЗОВАТЕЛЬНЫЕ РЕЗУЛЬТАТЫ</w:t>
      </w:r>
    </w:p>
    <w:p w:rsidR="00F76E8E" w:rsidRPr="00F9700A" w:rsidRDefault="00940C5C" w:rsidP="003C5B3D">
      <w:pPr>
        <w:tabs>
          <w:tab w:val="left" w:pos="10206"/>
        </w:tabs>
        <w:autoSpaceDE w:val="0"/>
        <w:autoSpaceDN w:val="0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Изучение русского языка во 2 классе направлено на дост</w:t>
      </w:r>
      <w:r w:rsidR="003C5B3D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ижение  </w:t>
      </w:r>
      <w:r w:rsidR="00DC3AF1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обучающимися</w:t>
      </w:r>
      <w:r w:rsidR="003C5B3D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личностных,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метапредметных и предметных результатов освоения учебного предмета.</w:t>
      </w:r>
    </w:p>
    <w:p w:rsidR="00F76E8E" w:rsidRPr="00F9700A" w:rsidRDefault="00940C5C" w:rsidP="003C5B3D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DD5BD7" w:rsidRPr="00F9700A" w:rsidRDefault="00940C5C" w:rsidP="003378D7">
      <w:pPr>
        <w:tabs>
          <w:tab w:val="left" w:pos="180"/>
          <w:tab w:val="left" w:pos="9498"/>
        </w:tabs>
        <w:autoSpaceDE w:val="0"/>
        <w:autoSpaceDN w:val="0"/>
        <w:spacing w:after="0" w:line="29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 результате изучения предмета «Русский язык» в начал</w:t>
      </w:r>
      <w:r w:rsidR="00DD5BD7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ьной школе у обучающегося будут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сформированы следующие личностные новообразования </w:t>
      </w:r>
    </w:p>
    <w:p w:rsidR="003378D7" w:rsidRPr="00F9700A" w:rsidRDefault="00940C5C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гражданско-патриотического воспитания: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осознание своей этнокультурной и российской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граждан​ской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идентичности, понимание роли русского языка как государственного языка Российской Федерации и языка межнацио​нального общения народов России;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сопричастность к прошлому, настоящему и будущему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сво​ей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страны и родного края, в том числе через обсуждение ситуаций при работе с художественными произведениями;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уважение к своему и другим народам,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формируемое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в том числе на основе примеров из художественных произведений;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первоначальные представления о человеке как члене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об​щества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прави​лах межличностных отношений, в том числе отражённых в художественных произведениях; </w:t>
      </w:r>
    </w:p>
    <w:p w:rsidR="003378D7" w:rsidRPr="00F9700A" w:rsidRDefault="00940C5C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духовно-нравственного воспитания:</w:t>
      </w:r>
    </w:p>
    <w:p w:rsidR="003C5B3D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проявление сопереживания, уважения и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доброжелатель​ ности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, в том числе с использованием адекватных языковых средств для выражения своего состояния и чувств;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неприятие любых форм поведения, направленных на причинение физического  и  морального вреда  другим  людям (в том числе связанного с использовани</w:t>
      </w:r>
      <w:r w:rsidR="003378D7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ем недопустимых средств языка);</w:t>
      </w:r>
    </w:p>
    <w:p w:rsidR="003378D7" w:rsidRPr="00F9700A" w:rsidRDefault="00940C5C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эстетического воспитания: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стремление к самовыражению в разных видах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художе​ственной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деятельности, в том числе в искусстве слова; осозна​ние важности русского языка как средства общения и самовы​ражения; </w:t>
      </w:r>
      <w:r w:rsidR="00940C5C"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бережное отношение к физическому и психическому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здо​ровью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пра​вил общения; </w:t>
      </w:r>
    </w:p>
    <w:p w:rsidR="003378D7" w:rsidRPr="00F9700A" w:rsidRDefault="00940C5C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трудового воспитания:</w:t>
      </w:r>
    </w:p>
    <w:p w:rsidR="003378D7" w:rsidRPr="00F9700A" w:rsidRDefault="003C5B3D" w:rsidP="00DD5B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трудо​вой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деятельности, интерес к различным профессиям, возника​ющий при обсуждении примеров из художественных произве​дений; </w:t>
      </w:r>
    </w:p>
    <w:p w:rsidR="00F76E8E" w:rsidRPr="00F9700A" w:rsidRDefault="00940C5C" w:rsidP="003378D7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экологического воспитания:</w:t>
      </w:r>
    </w:p>
    <w:p w:rsidR="002A415D" w:rsidRPr="00F9700A" w:rsidRDefault="002A415D" w:rsidP="002A415D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 бережное отношение к природе, формируемое в процессе работы с текстами;</w:t>
      </w:r>
    </w:p>
    <w:p w:rsidR="002A415D" w:rsidRPr="00F9700A" w:rsidRDefault="002A415D" w:rsidP="002A415D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неприятие действий, приносящих ей вред; </w:t>
      </w:r>
    </w:p>
    <w:p w:rsidR="002A415D" w:rsidRPr="00F9700A" w:rsidRDefault="002A415D" w:rsidP="002A415D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ценности научного познания:</w:t>
      </w:r>
    </w:p>
    <w:p w:rsidR="002A415D" w:rsidRPr="00F9700A" w:rsidRDefault="002A415D" w:rsidP="002A415D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tab/>
      </w:r>
    </w:p>
    <w:p w:rsidR="002A415D" w:rsidRPr="00F9700A" w:rsidRDefault="002A415D" w:rsidP="002A415D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актив​ность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и самостоятельность в его познании.</w:t>
      </w:r>
    </w:p>
    <w:p w:rsidR="00F76E8E" w:rsidRPr="00F9700A" w:rsidRDefault="002A415D" w:rsidP="00DD5BD7">
      <w:pPr>
        <w:autoSpaceDE w:val="0"/>
        <w:autoSpaceDN w:val="0"/>
        <w:spacing w:before="262" w:after="0" w:line="23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М</w:t>
      </w:r>
      <w:r w:rsidR="00940C5C"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ЕТАПРЕДМЕТНЫЕ РЕЗУЛЬТАТЫ</w:t>
      </w:r>
    </w:p>
    <w:p w:rsidR="00F76E8E" w:rsidRPr="00F9700A" w:rsidRDefault="00940C5C" w:rsidP="002A415D">
      <w:pPr>
        <w:tabs>
          <w:tab w:val="left" w:pos="180"/>
        </w:tabs>
        <w:autoSpaceDE w:val="0"/>
        <w:autoSpaceDN w:val="0"/>
        <w:spacing w:before="168" w:after="0" w:line="262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познавательные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универсальные учебные действия.</w:t>
      </w:r>
    </w:p>
    <w:p w:rsidR="002A415D" w:rsidRPr="00F9700A" w:rsidRDefault="00940C5C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Базовые логические действия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грамматиче​ский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признак, лексическое значение и др.); устанавливать аналогии языковых единиц;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объединять объекты (языковые единицы) по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определённо​му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признаку;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находить в языковом материале закономерности и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проти​воречия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на основе предложенного учителем алгоритма наблюдения; анализировать алгоритм действий при работе с языко​выми единицами, самостоятельно выделять учебные операции при анализе языковых единиц;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выявлять недостаток информации для решения учебной и практической задачи на основе предложенного алгоритма,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фор​мулировать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запрос на дополнительную информацию;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устанавливать причинно​следственные связи в ситуациях наблюдения за языковым материалом, делать выводы.</w:t>
      </w:r>
    </w:p>
    <w:p w:rsidR="003378D7" w:rsidRPr="00F9700A" w:rsidRDefault="00940C5C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Базовые исследовательские действия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 помощью учителя формулировать цель, планировать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из​менения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языкового объекта, речевой ситуации;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подходящий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(на основе предложенных критериев);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проводить по предложенному плану несложное лингви​стическое мини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​-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исследование, выполнять по предложенному плану проектное задание;</w:t>
      </w:r>
    </w:p>
    <w:p w:rsidR="00083F72" w:rsidRDefault="00083F72" w:rsidP="00083F72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формулировать выводы и подкреплять их доказательства​ми на основе результатов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проведённого наблюдения за языковым материалом (классификации, сравн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ения, исследования);</w:t>
      </w:r>
    </w:p>
    <w:p w:rsidR="003378D7" w:rsidRPr="00F9700A" w:rsidRDefault="00083F72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формулировать с помощью учителя вопросы в процессе анализа предложенного языкового материала;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378D7" w:rsidRPr="00F9700A" w:rsidRDefault="00940C5C" w:rsidP="002A415D">
      <w:pPr>
        <w:tabs>
          <w:tab w:val="left" w:pos="180"/>
        </w:tabs>
        <w:autoSpaceDE w:val="0"/>
        <w:autoSpaceDN w:val="0"/>
        <w:spacing w:after="0" w:line="288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Работа с информацией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согласно заданному алгоритму находить представленную в явном виде информацию в предложенном источнике: в слова​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рях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, справочниках;</w:t>
      </w:r>
    </w:p>
    <w:p w:rsidR="003378D7" w:rsidRPr="00F9700A" w:rsidRDefault="002A415D" w:rsidP="005F7D1C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378D7" w:rsidRPr="00F9700A" w:rsidRDefault="002A415D" w:rsidP="002A415D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соблюдать с помощью взрослых (педагогических работни​ков, родителей, законныхпредставителей)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3378D7" w:rsidRPr="00F9700A" w:rsidRDefault="005F7D1C" w:rsidP="002A415D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анализировать и создавать текстовую, видео​,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графиче​скую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, звуковую информацию в соответствии с учебной зада​чей;</w:t>
      </w:r>
    </w:p>
    <w:p w:rsidR="003378D7" w:rsidRPr="00F9700A" w:rsidRDefault="005F7D1C" w:rsidP="002A415D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понимать лингвистическую информацию,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зафиксирован​ную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3378D7" w:rsidRPr="00F9700A" w:rsidRDefault="00940C5C" w:rsidP="002A415D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 начальной школе у обучающегося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форми​руются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коммуникативные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универсальные учебные действия </w:t>
      </w:r>
    </w:p>
    <w:p w:rsidR="003378D7" w:rsidRPr="00F9700A" w:rsidRDefault="00940C5C" w:rsidP="005F7D1C">
      <w:pPr>
        <w:tabs>
          <w:tab w:val="left" w:pos="180"/>
        </w:tabs>
        <w:autoSpaceDE w:val="0"/>
        <w:autoSpaceDN w:val="0"/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Общение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025770" w:rsidRPr="00F9700A" w:rsidRDefault="005F7D1C" w:rsidP="005F7D1C">
      <w:pPr>
        <w:tabs>
          <w:tab w:val="left" w:pos="180"/>
        </w:tabs>
        <w:autoSpaceDE w:val="0"/>
        <w:autoSpaceDN w:val="0"/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воспринимать и формулировать суждения, выражать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эмо​ции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в соответствии с целями и условиями общения в знакомой среде;</w:t>
      </w:r>
    </w:p>
    <w:p w:rsidR="003378D7" w:rsidRPr="00F9700A" w:rsidRDefault="005F7D1C" w:rsidP="005F7D1C">
      <w:pPr>
        <w:tabs>
          <w:tab w:val="left" w:pos="180"/>
        </w:tabs>
        <w:autoSpaceDE w:val="0"/>
        <w:autoSpaceDN w:val="0"/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проявлять уважительное отношение к собеседнику,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со​блюдать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правила ведения диалоги и дискуссии;</w:t>
      </w:r>
    </w:p>
    <w:p w:rsidR="003378D7" w:rsidRPr="00F9700A" w:rsidRDefault="005F7D1C" w:rsidP="005F7D1C">
      <w:pPr>
        <w:tabs>
          <w:tab w:val="left" w:pos="180"/>
        </w:tabs>
        <w:autoSpaceDE w:val="0"/>
        <w:autoSpaceDN w:val="0"/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признавать возможность существования разных точек зрения;</w:t>
      </w:r>
    </w:p>
    <w:p w:rsidR="003378D7" w:rsidRPr="00F9700A" w:rsidRDefault="005F7D1C" w:rsidP="005F7D1C">
      <w:pPr>
        <w:tabs>
          <w:tab w:val="left" w:pos="180"/>
        </w:tabs>
        <w:autoSpaceDE w:val="0"/>
        <w:autoSpaceDN w:val="0"/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корректно и аргументированно высказывать своё 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мне​ние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3378D7" w:rsidRPr="00F9700A" w:rsidRDefault="005F7D1C" w:rsidP="005F7D1C">
      <w:pPr>
        <w:tabs>
          <w:tab w:val="left" w:pos="180"/>
        </w:tabs>
        <w:autoSpaceDE w:val="0"/>
        <w:autoSpaceDN w:val="0"/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строить речевое высказывание в соответствии с постав​ленной задачей;</w:t>
      </w:r>
    </w:p>
    <w:p w:rsidR="003378D7" w:rsidRPr="00F9700A" w:rsidRDefault="005F7D1C" w:rsidP="005F7D1C">
      <w:pPr>
        <w:tabs>
          <w:tab w:val="left" w:pos="180"/>
        </w:tabs>
        <w:autoSpaceDE w:val="0"/>
        <w:autoSpaceDN w:val="0"/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создавать устные и письменные тексты (описание, рас​суждение, повествование) в соответствии с речевой ситуацией;</w:t>
      </w:r>
    </w:p>
    <w:p w:rsidR="003378D7" w:rsidRPr="00F9700A" w:rsidRDefault="005F7D1C" w:rsidP="005F7D1C">
      <w:pPr>
        <w:tabs>
          <w:tab w:val="left" w:pos="180"/>
        </w:tabs>
        <w:autoSpaceDE w:val="0"/>
        <w:autoSpaceDN w:val="0"/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готовить небольшие публичные выступления о результа​тах парной и групповой работы, о результатах наблюдения, выполненного мини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​-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исследования, проектного задания;</w:t>
      </w:r>
    </w:p>
    <w:p w:rsidR="00F76E8E" w:rsidRPr="00F9700A" w:rsidRDefault="005F7D1C" w:rsidP="002A415D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подбирать иллюстративный материал (рисунки, фото, плакаты) к тексту выступления.</w:t>
      </w:r>
    </w:p>
    <w:p w:rsidR="00F76E8E" w:rsidRPr="00F9700A" w:rsidRDefault="00940C5C" w:rsidP="002A415D">
      <w:pPr>
        <w:tabs>
          <w:tab w:val="left" w:pos="180"/>
        </w:tabs>
        <w:autoSpaceDE w:val="0"/>
        <w:autoSpaceDN w:val="0"/>
        <w:spacing w:after="0" w:line="262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 начальной школе у обучающегося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форми​руются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регулятивные универсальные учебные действия.</w:t>
      </w:r>
    </w:p>
    <w:p w:rsidR="003378D7" w:rsidRPr="00F9700A" w:rsidRDefault="00940C5C" w:rsidP="002A415D">
      <w:pPr>
        <w:autoSpaceDE w:val="0"/>
        <w:autoSpaceDN w:val="0"/>
        <w:spacing w:after="0" w:line="271" w:lineRule="auto"/>
        <w:ind w:right="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Самоорганизация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: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="005F7D1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планировать действия по решению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учебной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задачи</w:t>
      </w:r>
      <w:r w:rsidR="003378D7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дляпо​лучения результата;</w:t>
      </w:r>
    </w:p>
    <w:p w:rsidR="00F76E8E" w:rsidRPr="00F9700A" w:rsidRDefault="005F7D1C" w:rsidP="002A415D">
      <w:pPr>
        <w:autoSpaceDE w:val="0"/>
        <w:autoSpaceDN w:val="0"/>
        <w:spacing w:after="0" w:line="271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выстраивать последовательность выбранных действий.</w:t>
      </w:r>
    </w:p>
    <w:p w:rsidR="00025770" w:rsidRPr="00F9700A" w:rsidRDefault="00940C5C" w:rsidP="005F7D1C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Самоконтроль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:</w:t>
      </w:r>
      <w:r w:rsidR="00025770"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="005F7D1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устанавливать причины успеха/неудач учебной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деятель​ности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025770" w:rsidRPr="00F9700A" w:rsidRDefault="005F7D1C" w:rsidP="005F7D1C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25770" w:rsidRPr="00F9700A" w:rsidRDefault="005F7D1C" w:rsidP="005F7D1C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соотносить результат деятельности с поставленной учеб​ной задачей по выделению, характеристике, использованию языковых единиц;</w:t>
      </w:r>
    </w:p>
    <w:p w:rsidR="00025770" w:rsidRPr="00F9700A" w:rsidRDefault="005F7D1C" w:rsidP="005F7D1C">
      <w:pPr>
        <w:tabs>
          <w:tab w:val="left" w:pos="180"/>
        </w:tabs>
        <w:autoSpaceDE w:val="0"/>
        <w:autoSpaceDN w:val="0"/>
        <w:spacing w:after="0" w:line="286" w:lineRule="auto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76E8E" w:rsidRPr="00F9700A" w:rsidRDefault="005F7D1C" w:rsidP="002A415D">
      <w:pPr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сравнивать результаты своей деятельности и </w:t>
      </w:r>
      <w:proofErr w:type="gramStart"/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>деятельно​</w:t>
      </w:r>
      <w:r w:rsidR="00025770" w:rsidRPr="00F9700A">
        <w:rPr>
          <w:rFonts w:ascii="Times New Roman" w:hAnsi="Times New Roman" w:cs="Times New Roman"/>
          <w:sz w:val="20"/>
          <w:szCs w:val="20"/>
          <w:lang w:val="ru-RU"/>
        </w:rPr>
        <w:t>сти</w:t>
      </w:r>
      <w:proofErr w:type="gramEnd"/>
      <w:r w:rsidR="00025770"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 одноклассников, объективно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>оценивать их по предложен​ным критериям.</w:t>
      </w:r>
    </w:p>
    <w:p w:rsidR="00F76E8E" w:rsidRPr="00F9700A" w:rsidRDefault="00940C5C" w:rsidP="002A415D">
      <w:pPr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b/>
          <w:sz w:val="20"/>
          <w:szCs w:val="20"/>
          <w:lang w:val="ru-RU"/>
        </w:rPr>
        <w:t>Совместная деятельность:</w:t>
      </w:r>
    </w:p>
    <w:p w:rsidR="00083F72" w:rsidRDefault="005F7D1C" w:rsidP="002A415D">
      <w:pPr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>формулировать краткосрочные и долгосрочные цели (</w:t>
      </w:r>
      <w:proofErr w:type="gramStart"/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>ин​дивидуальные</w:t>
      </w:r>
      <w:proofErr w:type="gramEnd"/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 с учётом участия в коллективных задачах) в стандартной (типовой) ситуации на основе предложенного учи​телем форм</w:t>
      </w:r>
      <w:r w:rsidR="00083F72">
        <w:rPr>
          <w:rFonts w:ascii="Times New Roman" w:hAnsi="Times New Roman" w:cs="Times New Roman"/>
          <w:sz w:val="20"/>
          <w:szCs w:val="20"/>
          <w:lang w:val="ru-RU"/>
        </w:rPr>
        <w:t xml:space="preserve">ата планирования, распределения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>промежуточных шагов и сроков;</w:t>
      </w:r>
    </w:p>
    <w:p w:rsidR="00083F72" w:rsidRDefault="005F7D1C" w:rsidP="002A415D">
      <w:pPr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t>ультат совместно</w:t>
      </w:r>
      <w:r w:rsidR="00083F72">
        <w:rPr>
          <w:rFonts w:ascii="Times New Roman" w:hAnsi="Times New Roman" w:cs="Times New Roman"/>
          <w:sz w:val="20"/>
          <w:szCs w:val="20"/>
          <w:lang w:val="ru-RU"/>
        </w:rPr>
        <w:t>й работы;</w:t>
      </w:r>
    </w:p>
    <w:p w:rsidR="00F76E8E" w:rsidRPr="00F9700A" w:rsidRDefault="005F7D1C" w:rsidP="002A415D">
      <w:pPr>
        <w:spacing w:after="0"/>
        <w:ind w:right="4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  <w:t xml:space="preserve">- 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>ответственно выполнять свою часть работы;</w:t>
      </w:r>
    </w:p>
    <w:p w:rsidR="00C0606A" w:rsidRPr="00F9700A" w:rsidRDefault="00C0606A" w:rsidP="00C0606A">
      <w:pPr>
        <w:autoSpaceDE w:val="0"/>
        <w:autoSpaceDN w:val="0"/>
        <w:spacing w:after="0" w:line="262" w:lineRule="auto"/>
        <w:ind w:right="1584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оценивать свой вклад в общий результат;</w:t>
      </w:r>
    </w:p>
    <w:p w:rsidR="00F76E8E" w:rsidRPr="00F9700A" w:rsidRDefault="00C0606A" w:rsidP="00C0606A">
      <w:pPr>
        <w:autoSpaceDE w:val="0"/>
        <w:autoSpaceDN w:val="0"/>
        <w:spacing w:after="0" w:line="262" w:lineRule="auto"/>
        <w:ind w:right="1584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выполнять совместные проектные задания с опорой на предложенные образцы.</w:t>
      </w:r>
    </w:p>
    <w:p w:rsidR="00F76E8E" w:rsidRPr="00F9700A" w:rsidRDefault="00940C5C" w:rsidP="00DD5BD7">
      <w:pPr>
        <w:autoSpaceDE w:val="0"/>
        <w:autoSpaceDN w:val="0"/>
        <w:spacing w:before="262" w:after="0" w:line="23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C0606A" w:rsidRPr="00F9700A" w:rsidRDefault="00940C5C" w:rsidP="00DD5BD7">
      <w:pPr>
        <w:tabs>
          <w:tab w:val="left" w:pos="180"/>
        </w:tabs>
        <w:autoSpaceDE w:val="0"/>
        <w:autoSpaceDN w:val="0"/>
        <w:spacing w:before="166"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во </w:t>
      </w: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втором классе 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научится:</w:t>
      </w:r>
    </w:p>
    <w:p w:rsidR="00C0606A" w:rsidRPr="00F9700A" w:rsidRDefault="00C0606A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осознавать язык как основное средство общения;</w:t>
      </w:r>
    </w:p>
    <w:p w:rsidR="00C0606A" w:rsidRPr="00F9700A" w:rsidRDefault="00C0606A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глу​хости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AA56A2" w:rsidRPr="00F9700A" w:rsidRDefault="00C0606A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определять количество слогов в слове (в том числе при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сте​чении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согласных); делить слово на слоги;</w:t>
      </w:r>
    </w:p>
    <w:p w:rsidR="00A07925" w:rsidRPr="00F9700A" w:rsidRDefault="00AA56A2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устанавливать соотношение звукового и буквенного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соста​ва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в том числе с учётом функций букв </w:t>
      </w:r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е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ё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ю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я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AA56A2" w:rsidRPr="00F9700A" w:rsidRDefault="00AA56A2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обозначать на письме мягкость согласных звуков буквой мягкий знак в середине слова;</w:t>
      </w:r>
      <w:r w:rsidR="00940C5C" w:rsidRPr="00F9700A">
        <w:rPr>
          <w:rFonts w:ascii="Times New Roman" w:hAnsi="Times New Roman" w:cs="Times New Roman"/>
          <w:sz w:val="20"/>
          <w:szCs w:val="20"/>
          <w:lang w:val="ru-RU"/>
        </w:rPr>
        <w:tab/>
      </w:r>
    </w:p>
    <w:p w:rsidR="00AA56A2" w:rsidRPr="00F9700A" w:rsidRDefault="00AA56A2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находить однокоренные слова;</w:t>
      </w:r>
    </w:p>
    <w:p w:rsidR="00AA56A2" w:rsidRPr="00F9700A" w:rsidRDefault="00AA56A2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выделять в слове корень (простые случаи);</w:t>
      </w:r>
    </w:p>
    <w:p w:rsidR="00AA56A2" w:rsidRPr="00F9700A" w:rsidRDefault="00AA56A2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выделять в слове окончание;</w:t>
      </w:r>
    </w:p>
    <w:p w:rsidR="00A07925" w:rsidRPr="00F9700A" w:rsidRDefault="00AA56A2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на​зывания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терминов);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распознавать слова,  отвечающие  на  вопросы  «кто?»,«что?»;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распознавать слова, отвечающие на вопросы «что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де​лать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?», «что сделать?» и др.;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распознавать слова, отвечающие на вопросы «какой?», «какая?», «какое?», «какие?»;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определять вид предложения по цели высказывания и по эмоциональной окраске;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находить место орфограммы в слове и между словами на изученные правила;</w:t>
      </w:r>
    </w:p>
    <w:p w:rsidR="0045613D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применять изученные правила правописания, в том чис​ле: сочетания </w:t>
      </w:r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чк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чн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gramStart"/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чт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; </w:t>
      </w:r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щн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="00940C5C" w:rsidRPr="00F9700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ru-RU"/>
        </w:rPr>
        <w:t>нч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прописная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бук​ва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в именах, отчествах, фамилиях людей, кличках живот​ных, географических названиях; раздельное написание пред​логов с именами существительными, разделительный мягкий знак;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находить и исправлять ошибки на изученные правила, описки;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пользоваться толковым, орфографическим,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орфоэпиче​ским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словарями учебника;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строить устное диалогическое и монологическое </w:t>
      </w:r>
      <w:proofErr w:type="gramStart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выска​зывание</w:t>
      </w:r>
      <w:proofErr w:type="gramEnd"/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(2—4 предложения на определённую тему, по наблюдениям) с соблюдением орфоэпических норм, правильной ин​тонации;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формулировать простые выводы на основе прочитанного (услышанного) устно и письменно (1—2 предложения);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составлять предложения из слов, устанавливая между ни​ми смысловую связь по вопросам;</w:t>
      </w:r>
    </w:p>
    <w:p w:rsidR="00A07925" w:rsidRPr="00F9700A" w:rsidRDefault="00A07925" w:rsidP="00AA56A2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определять тему текста и озаглавливать текст, отражая его тему;</w:t>
      </w:r>
    </w:p>
    <w:p w:rsidR="00A07925" w:rsidRPr="00F9700A" w:rsidRDefault="00A07925" w:rsidP="00083F72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составлять текст из разрозненных предложений, частей текста;</w:t>
      </w:r>
    </w:p>
    <w:p w:rsidR="00A07925" w:rsidRPr="00F9700A" w:rsidRDefault="00A07925" w:rsidP="00083F72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F9700A">
        <w:rPr>
          <w:rFonts w:ascii="Times New Roman" w:hAnsi="Times New Roman" w:cs="Times New Roman"/>
          <w:sz w:val="20"/>
          <w:szCs w:val="20"/>
          <w:lang w:val="ru-RU"/>
        </w:rPr>
        <w:t xml:space="preserve">- </w:t>
      </w:r>
      <w:r w:rsidR="00940C5C"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писать подробное изложение повествовательного текста объёмом 30—45 слов с опорой на вопросы;</w:t>
      </w:r>
    </w:p>
    <w:p w:rsidR="00A07925" w:rsidRPr="00F9700A" w:rsidRDefault="00A07925" w:rsidP="00083F72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- объяснять своими словами значение изученных понятий; использовать изученные понятия.</w:t>
      </w:r>
    </w:p>
    <w:p w:rsidR="00A07925" w:rsidRPr="00F9700A" w:rsidRDefault="00A07925" w:rsidP="00A07925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A07925" w:rsidRPr="00F9700A" w:rsidRDefault="00A07925" w:rsidP="00A07925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F76E8E" w:rsidRPr="00F9700A" w:rsidRDefault="00F76E8E" w:rsidP="00A07925">
      <w:pPr>
        <w:autoSpaceDE w:val="0"/>
        <w:autoSpaceDN w:val="0"/>
        <w:spacing w:after="0" w:line="23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F76E8E" w:rsidRPr="00F9700A" w:rsidSect="00DC3AF1">
          <w:pgSz w:w="11900" w:h="16840"/>
          <w:pgMar w:top="298" w:right="701" w:bottom="851" w:left="846" w:header="720" w:footer="720" w:gutter="0"/>
          <w:cols w:space="720" w:equalWidth="0">
            <w:col w:w="10353" w:space="0"/>
          </w:cols>
          <w:docGrid w:linePitch="360"/>
        </w:sectPr>
      </w:pPr>
    </w:p>
    <w:p w:rsidR="00F76E8E" w:rsidRPr="00F9700A" w:rsidRDefault="00F76E8E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F76E8E" w:rsidRPr="00F9700A" w:rsidRDefault="00940C5C">
      <w:pPr>
        <w:autoSpaceDE w:val="0"/>
        <w:autoSpaceDN w:val="0"/>
        <w:spacing w:after="258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</w:rPr>
        <w:t xml:space="preserve">ТЕМАТИЧЕСКОЕ ПЛАНИРОВАНИЕ </w:t>
      </w:r>
    </w:p>
    <w:tbl>
      <w:tblPr>
        <w:tblStyle w:val="aff0"/>
        <w:tblW w:w="15755" w:type="dxa"/>
        <w:tblLayout w:type="fixed"/>
        <w:tblLook w:val="04A0"/>
      </w:tblPr>
      <w:tblGrid>
        <w:gridCol w:w="533"/>
        <w:gridCol w:w="2268"/>
        <w:gridCol w:w="568"/>
        <w:gridCol w:w="708"/>
        <w:gridCol w:w="845"/>
        <w:gridCol w:w="6"/>
        <w:gridCol w:w="999"/>
        <w:gridCol w:w="4246"/>
        <w:gridCol w:w="1275"/>
        <w:gridCol w:w="4307"/>
      </w:tblGrid>
      <w:tr w:rsidR="00DC3AF1" w:rsidRPr="00F9700A" w:rsidTr="00B75553">
        <w:trPr>
          <w:trHeight w:val="248"/>
        </w:trPr>
        <w:tc>
          <w:tcPr>
            <w:tcW w:w="533" w:type="dxa"/>
            <w:vMerge w:val="restart"/>
          </w:tcPr>
          <w:p w:rsidR="00DC3AF1" w:rsidRPr="00F9700A" w:rsidRDefault="00DC3AF1" w:rsidP="00E92601">
            <w:pPr>
              <w:autoSpaceDE w:val="0"/>
              <w:autoSpaceDN w:val="0"/>
              <w:spacing w:before="78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№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</w:tcPr>
          <w:p w:rsidR="00DC3AF1" w:rsidRPr="00F9700A" w:rsidRDefault="00DC3AF1" w:rsidP="00580D0A">
            <w:pPr>
              <w:autoSpaceDE w:val="0"/>
              <w:autoSpaceDN w:val="0"/>
              <w:spacing w:before="78" w:line="245" w:lineRule="auto"/>
              <w:ind w:right="288" w:firstLine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Наименование разделов и тем программы</w:t>
            </w:r>
          </w:p>
        </w:tc>
        <w:tc>
          <w:tcPr>
            <w:tcW w:w="2127" w:type="dxa"/>
            <w:gridSpan w:val="4"/>
          </w:tcPr>
          <w:p w:rsidR="00DC3AF1" w:rsidRPr="00F9700A" w:rsidRDefault="00DC3AF1" w:rsidP="00580D0A">
            <w:pPr>
              <w:autoSpaceDE w:val="0"/>
              <w:autoSpaceDN w:val="0"/>
              <w:spacing w:after="258" w:line="233" w:lineRule="auto"/>
              <w:ind w:firstLine="72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Количество часов</w:t>
            </w:r>
          </w:p>
        </w:tc>
        <w:tc>
          <w:tcPr>
            <w:tcW w:w="999" w:type="dxa"/>
            <w:vMerge w:val="restart"/>
          </w:tcPr>
          <w:p w:rsidR="00DC3AF1" w:rsidRPr="00F9700A" w:rsidRDefault="00DC3AF1" w:rsidP="00580D0A">
            <w:pPr>
              <w:autoSpaceDE w:val="0"/>
              <w:autoSpaceDN w:val="0"/>
              <w:spacing w:before="78" w:line="245" w:lineRule="auto"/>
              <w:ind w:firstLin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Дата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изучения</w:t>
            </w:r>
          </w:p>
        </w:tc>
        <w:tc>
          <w:tcPr>
            <w:tcW w:w="4246" w:type="dxa"/>
            <w:vMerge w:val="restart"/>
          </w:tcPr>
          <w:p w:rsidR="00DC3AF1" w:rsidRPr="00F9700A" w:rsidRDefault="00DC3AF1" w:rsidP="00580D0A">
            <w:pPr>
              <w:autoSpaceDE w:val="0"/>
              <w:autoSpaceDN w:val="0"/>
              <w:spacing w:before="78" w:line="230" w:lineRule="auto"/>
              <w:ind w:firstLin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 деятельности</w:t>
            </w:r>
          </w:p>
        </w:tc>
        <w:tc>
          <w:tcPr>
            <w:tcW w:w="1275" w:type="dxa"/>
            <w:vMerge w:val="restart"/>
          </w:tcPr>
          <w:p w:rsidR="00DC3AF1" w:rsidRPr="00F9700A" w:rsidRDefault="00DC3AF1" w:rsidP="00B75553">
            <w:pPr>
              <w:autoSpaceDE w:val="0"/>
              <w:autoSpaceDN w:val="0"/>
              <w:spacing w:before="78" w:line="245" w:lineRule="auto"/>
              <w:ind w:right="144"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Виды, формы контроля</w:t>
            </w:r>
          </w:p>
        </w:tc>
        <w:tc>
          <w:tcPr>
            <w:tcW w:w="4307" w:type="dxa"/>
            <w:vMerge w:val="restart"/>
          </w:tcPr>
          <w:p w:rsidR="00DC3AF1" w:rsidRPr="00F9700A" w:rsidRDefault="00DC3AF1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E70C29" w:rsidRPr="00F9700A" w:rsidTr="00B75553">
        <w:trPr>
          <w:trHeight w:val="215"/>
        </w:trPr>
        <w:tc>
          <w:tcPr>
            <w:tcW w:w="533" w:type="dxa"/>
            <w:vMerge/>
          </w:tcPr>
          <w:p w:rsidR="00DC3AF1" w:rsidRPr="00F9700A" w:rsidRDefault="00DC3AF1">
            <w:pPr>
              <w:autoSpaceDE w:val="0"/>
              <w:autoSpaceDN w:val="0"/>
              <w:spacing w:after="258" w:line="233" w:lineRule="auto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DC3AF1" w:rsidRPr="00F9700A" w:rsidRDefault="00DC3AF1" w:rsidP="00580D0A">
            <w:pPr>
              <w:autoSpaceDE w:val="0"/>
              <w:autoSpaceDN w:val="0"/>
              <w:spacing w:after="258" w:line="233" w:lineRule="auto"/>
              <w:ind w:firstLine="72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</w:tcPr>
          <w:p w:rsidR="00DC3AF1" w:rsidRPr="00F9700A" w:rsidRDefault="00DC3AF1" w:rsidP="00580D0A">
            <w:pPr>
              <w:autoSpaceDE w:val="0"/>
              <w:autoSpaceDN w:val="0"/>
              <w:spacing w:before="78" w:line="230" w:lineRule="auto"/>
              <w:ind w:firstLine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DC3AF1" w:rsidRPr="00F9700A" w:rsidRDefault="00DC3AF1" w:rsidP="00580D0A">
            <w:pPr>
              <w:autoSpaceDE w:val="0"/>
              <w:autoSpaceDN w:val="0"/>
              <w:spacing w:before="78" w:line="245" w:lineRule="auto"/>
              <w:ind w:right="-108" w:firstLin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gridSpan w:val="2"/>
          </w:tcPr>
          <w:p w:rsidR="00DC3AF1" w:rsidRPr="00F9700A" w:rsidRDefault="00DC3AF1" w:rsidP="00580D0A">
            <w:pPr>
              <w:autoSpaceDE w:val="0"/>
              <w:autoSpaceDN w:val="0"/>
              <w:spacing w:before="78" w:line="245" w:lineRule="auto"/>
              <w:ind w:firstLin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практические работы</w:t>
            </w:r>
          </w:p>
        </w:tc>
        <w:tc>
          <w:tcPr>
            <w:tcW w:w="999" w:type="dxa"/>
            <w:vMerge/>
          </w:tcPr>
          <w:p w:rsidR="00DC3AF1" w:rsidRPr="00F9700A" w:rsidRDefault="00DC3AF1" w:rsidP="00580D0A">
            <w:pPr>
              <w:autoSpaceDE w:val="0"/>
              <w:autoSpaceDN w:val="0"/>
              <w:spacing w:after="258" w:line="233" w:lineRule="auto"/>
              <w:ind w:firstLine="72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  <w:vMerge/>
          </w:tcPr>
          <w:p w:rsidR="00DC3AF1" w:rsidRPr="00F9700A" w:rsidRDefault="00DC3AF1" w:rsidP="00580D0A">
            <w:pPr>
              <w:autoSpaceDE w:val="0"/>
              <w:autoSpaceDN w:val="0"/>
              <w:spacing w:after="258" w:line="233" w:lineRule="auto"/>
              <w:ind w:firstLine="72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:rsidR="00DC3AF1" w:rsidRPr="00F9700A" w:rsidRDefault="00DC3AF1">
            <w:pPr>
              <w:autoSpaceDE w:val="0"/>
              <w:autoSpaceDN w:val="0"/>
              <w:spacing w:after="258" w:line="233" w:lineRule="auto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  <w:vMerge/>
          </w:tcPr>
          <w:p w:rsidR="00DC3AF1" w:rsidRPr="00F9700A" w:rsidRDefault="00DC3AF1">
            <w:pPr>
              <w:autoSpaceDE w:val="0"/>
              <w:autoSpaceDN w:val="0"/>
              <w:spacing w:after="258" w:line="233" w:lineRule="auto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</w:tr>
      <w:tr w:rsidR="00681445" w:rsidRPr="00272E9D" w:rsidTr="00B75553">
        <w:trPr>
          <w:trHeight w:val="215"/>
        </w:trPr>
        <w:tc>
          <w:tcPr>
            <w:tcW w:w="5927" w:type="dxa"/>
            <w:gridSpan w:val="7"/>
            <w:vAlign w:val="center"/>
          </w:tcPr>
          <w:p w:rsidR="00681445" w:rsidRPr="00F9700A" w:rsidRDefault="00681445" w:rsidP="00580D0A">
            <w:pPr>
              <w:autoSpaceDE w:val="0"/>
              <w:autoSpaceDN w:val="0"/>
              <w:spacing w:line="233" w:lineRule="auto"/>
              <w:ind w:firstLine="72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Раздел 1.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Общие сведения о языке</w:t>
            </w:r>
          </w:p>
        </w:tc>
        <w:tc>
          <w:tcPr>
            <w:tcW w:w="4246" w:type="dxa"/>
          </w:tcPr>
          <w:p w:rsidR="00681445" w:rsidRPr="00F9700A" w:rsidRDefault="00681445" w:rsidP="00580D0A">
            <w:pPr>
              <w:autoSpaceDE w:val="0"/>
              <w:autoSpaceDN w:val="0"/>
              <w:spacing w:after="258" w:line="233" w:lineRule="auto"/>
              <w:ind w:firstLine="72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681445" w:rsidRPr="00F9700A" w:rsidRDefault="00681445">
            <w:pPr>
              <w:autoSpaceDE w:val="0"/>
              <w:autoSpaceDN w:val="0"/>
              <w:spacing w:after="258" w:line="233" w:lineRule="auto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681445" w:rsidRPr="00F9700A" w:rsidRDefault="00681445">
            <w:pPr>
              <w:autoSpaceDE w:val="0"/>
              <w:autoSpaceDN w:val="0"/>
              <w:spacing w:after="258" w:line="233" w:lineRule="auto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</w:tr>
      <w:tr w:rsidR="00E70C29" w:rsidRPr="00F9700A" w:rsidTr="00B75553">
        <w:tc>
          <w:tcPr>
            <w:tcW w:w="533" w:type="dxa"/>
          </w:tcPr>
          <w:p w:rsidR="00DC3AF1" w:rsidRPr="00F9700A" w:rsidRDefault="00DC3AF1" w:rsidP="00E92601">
            <w:pPr>
              <w:autoSpaceDE w:val="0"/>
              <w:autoSpaceDN w:val="0"/>
              <w:spacing w:before="8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1.1.</w:t>
            </w:r>
          </w:p>
        </w:tc>
        <w:tc>
          <w:tcPr>
            <w:tcW w:w="2268" w:type="dxa"/>
          </w:tcPr>
          <w:p w:rsidR="00DC3AF1" w:rsidRPr="00F9700A" w:rsidRDefault="00DC3AF1" w:rsidP="000804D4">
            <w:pPr>
              <w:autoSpaceDE w:val="0"/>
              <w:autoSpaceDN w:val="0"/>
              <w:spacing w:before="80" w:line="25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Язык как основное средство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человеческого общения и явление </w:t>
            </w:r>
            <w:r w:rsidR="000804D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национальной культуры. Многообраз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ие языкового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пространства России и мира (первоначальные представления).</w:t>
            </w:r>
          </w:p>
        </w:tc>
        <w:tc>
          <w:tcPr>
            <w:tcW w:w="568" w:type="dxa"/>
          </w:tcPr>
          <w:p w:rsidR="00DC3AF1" w:rsidRPr="00F9700A" w:rsidRDefault="00DC3AF1" w:rsidP="00F9700A">
            <w:pPr>
              <w:autoSpaceDE w:val="0"/>
              <w:autoSpaceDN w:val="0"/>
              <w:spacing w:before="8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DC3AF1" w:rsidRPr="00F9700A" w:rsidRDefault="00DC3AF1" w:rsidP="00F9700A">
            <w:pPr>
              <w:autoSpaceDE w:val="0"/>
              <w:autoSpaceDN w:val="0"/>
              <w:spacing w:before="8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:rsidR="00DC3AF1" w:rsidRPr="00F9700A" w:rsidRDefault="00DC3AF1" w:rsidP="00F9700A">
            <w:pPr>
              <w:autoSpaceDE w:val="0"/>
              <w:autoSpaceDN w:val="0"/>
              <w:spacing w:before="8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</w:tcPr>
          <w:p w:rsidR="00DC3AF1" w:rsidRPr="00F9700A" w:rsidRDefault="00DC3AF1" w:rsidP="000804D4">
            <w:pPr>
              <w:autoSpaceDE w:val="0"/>
              <w:autoSpaceDN w:val="0"/>
              <w:spacing w:before="80" w:line="230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01.09.2022</w:t>
            </w:r>
          </w:p>
        </w:tc>
        <w:tc>
          <w:tcPr>
            <w:tcW w:w="4246" w:type="dxa"/>
          </w:tcPr>
          <w:p w:rsidR="00DC3AF1" w:rsidRPr="00F9700A" w:rsidRDefault="00DC3AF1" w:rsidP="0061617B">
            <w:pPr>
              <w:autoSpaceDE w:val="0"/>
              <w:autoSpaceDN w:val="0"/>
              <w:spacing w:before="80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учителя на тему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«Я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зык — средство общения людей и явление культуры»; Учебный диалог «Как язык помогает понять историю и культуру арода?»;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Коллективное форму​лирование вывода о языке как основном средстве человече​ского общения и явлении национальной культуры;</w:t>
            </w:r>
          </w:p>
        </w:tc>
        <w:tc>
          <w:tcPr>
            <w:tcW w:w="1275" w:type="dxa"/>
          </w:tcPr>
          <w:p w:rsidR="00DC3AF1" w:rsidRPr="00F9700A" w:rsidRDefault="00DC3AF1" w:rsidP="00E92601">
            <w:pPr>
              <w:autoSpaceDE w:val="0"/>
              <w:autoSpaceDN w:val="0"/>
              <w:spacing w:before="80" w:line="230" w:lineRule="auto"/>
              <w:ind w:left="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Устный опрос;</w:t>
            </w:r>
          </w:p>
        </w:tc>
        <w:tc>
          <w:tcPr>
            <w:tcW w:w="4307" w:type="dxa"/>
          </w:tcPr>
          <w:p w:rsidR="00DC3AF1" w:rsidRPr="00F9700A" w:rsidRDefault="00DC3AF1" w:rsidP="005378E5">
            <w:pPr>
              <w:autoSpaceDE w:val="0"/>
              <w:autoSpaceDN w:val="0"/>
              <w:spacing w:before="8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«Речь. Язык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-с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редство общения людей» (МЭШ)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uchebnik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mos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materialview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atomic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_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objects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/7465482?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menuReferrer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=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catalogue</w:t>
            </w:r>
          </w:p>
          <w:p w:rsidR="00DC3AF1" w:rsidRPr="00F9700A" w:rsidRDefault="00DC3AF1" w:rsidP="005378E5">
            <w:pPr>
              <w:autoSpaceDE w:val="0"/>
              <w:autoSpaceDN w:val="0"/>
              <w:spacing w:before="212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«Язык и речь. Устная и письменная речь. Русский язык – родной язык русского народа» (МЭШ)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uchebnik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mos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material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_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view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_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templates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/1095027?</w:t>
            </w:r>
          </w:p>
          <w:p w:rsidR="00DC3AF1" w:rsidRPr="00F9700A" w:rsidRDefault="00DC3AF1" w:rsidP="005378E5">
            <w:pPr>
              <w:autoSpaceDE w:val="0"/>
              <w:autoSpaceDN w:val="0"/>
              <w:spacing w:before="18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menuReferrer=catalogue</w:t>
            </w:r>
          </w:p>
        </w:tc>
      </w:tr>
      <w:tr w:rsidR="00E70C29" w:rsidRPr="00272E9D" w:rsidTr="00B75553">
        <w:tc>
          <w:tcPr>
            <w:tcW w:w="533" w:type="dxa"/>
          </w:tcPr>
          <w:p w:rsidR="00E70C29" w:rsidRPr="00F9700A" w:rsidRDefault="00E70C29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1.2.</w:t>
            </w:r>
          </w:p>
        </w:tc>
        <w:tc>
          <w:tcPr>
            <w:tcW w:w="2268" w:type="dxa"/>
          </w:tcPr>
          <w:p w:rsidR="00E70C29" w:rsidRPr="00F9700A" w:rsidRDefault="00E70C29" w:rsidP="00F9700A">
            <w:pPr>
              <w:autoSpaceDE w:val="0"/>
              <w:autoSpaceDN w:val="0"/>
              <w:spacing w:before="78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Знакомство с различными методами познания языка: наблюдение, анализ</w:t>
            </w:r>
          </w:p>
        </w:tc>
        <w:tc>
          <w:tcPr>
            <w:tcW w:w="568" w:type="dxa"/>
          </w:tcPr>
          <w:p w:rsidR="00E70C29" w:rsidRPr="00F9700A" w:rsidRDefault="00E70C29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70C29" w:rsidRPr="00F9700A" w:rsidRDefault="00E70C29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E70C29" w:rsidRPr="00F9700A" w:rsidRDefault="00E70C29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E70C29" w:rsidRPr="00F9700A" w:rsidRDefault="00E70C29" w:rsidP="000804D4">
            <w:pPr>
              <w:autoSpaceDE w:val="0"/>
              <w:autoSpaceDN w:val="0"/>
              <w:spacing w:before="78" w:line="230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02.09.2022</w:t>
            </w:r>
          </w:p>
        </w:tc>
        <w:tc>
          <w:tcPr>
            <w:tcW w:w="4246" w:type="dxa"/>
          </w:tcPr>
          <w:p w:rsidR="00E70C29" w:rsidRPr="00F9700A" w:rsidRDefault="00E70C29" w:rsidP="00F9700A">
            <w:pPr>
              <w:autoSpaceDE w:val="0"/>
              <w:autoSpaceDN w:val="0"/>
              <w:spacing w:before="78" w:line="254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Обсуждение сведений о многообразии языков в Российской Федерации; Формулирование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коллективного вывода: наблюдение и анализ —методы изучения языка;</w:t>
            </w:r>
          </w:p>
        </w:tc>
        <w:tc>
          <w:tcPr>
            <w:tcW w:w="1275" w:type="dxa"/>
          </w:tcPr>
          <w:p w:rsidR="00E70C29" w:rsidRPr="00F9700A" w:rsidRDefault="00E70C29" w:rsidP="00E92601">
            <w:pPr>
              <w:autoSpaceDE w:val="0"/>
              <w:autoSpaceDN w:val="0"/>
              <w:spacing w:before="78" w:line="230" w:lineRule="auto"/>
              <w:ind w:lef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</w:t>
            </w:r>
          </w:p>
        </w:tc>
        <w:tc>
          <w:tcPr>
            <w:tcW w:w="4307" w:type="dxa"/>
          </w:tcPr>
          <w:p w:rsidR="00E70C29" w:rsidRPr="00F9700A" w:rsidRDefault="00E70C29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«Для чего нужен язык»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/5308/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/184684/</w:t>
            </w:r>
          </w:p>
        </w:tc>
      </w:tr>
      <w:tr w:rsidR="00E70C29" w:rsidRPr="00F9700A" w:rsidTr="00B75553">
        <w:tc>
          <w:tcPr>
            <w:tcW w:w="2801" w:type="dxa"/>
            <w:gridSpan w:val="2"/>
          </w:tcPr>
          <w:p w:rsidR="00E70C29" w:rsidRPr="00F9700A" w:rsidRDefault="00E70C29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разделу:</w:t>
            </w:r>
          </w:p>
        </w:tc>
        <w:tc>
          <w:tcPr>
            <w:tcW w:w="568" w:type="dxa"/>
          </w:tcPr>
          <w:p w:rsidR="00E70C29" w:rsidRPr="00F9700A" w:rsidRDefault="00E70C29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8" w:type="dxa"/>
          </w:tcPr>
          <w:p w:rsidR="00E70C29" w:rsidRPr="000F61DC" w:rsidRDefault="000F61DC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45" w:type="dxa"/>
          </w:tcPr>
          <w:p w:rsidR="00E70C29" w:rsidRPr="000F61DC" w:rsidRDefault="000F61DC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005" w:type="dxa"/>
            <w:gridSpan w:val="2"/>
          </w:tcPr>
          <w:p w:rsidR="00E70C29" w:rsidRPr="00F9700A" w:rsidRDefault="00E70C29" w:rsidP="000804D4">
            <w:pPr>
              <w:autoSpaceDE w:val="0"/>
              <w:autoSpaceDN w:val="0"/>
              <w:spacing w:before="76" w:line="233" w:lineRule="auto"/>
              <w:ind w:left="-108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E70C29" w:rsidRPr="00F9700A" w:rsidRDefault="00E70C29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E70C29" w:rsidRPr="00F9700A" w:rsidRDefault="00E70C29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7" w:type="dxa"/>
          </w:tcPr>
          <w:p w:rsidR="00E70C29" w:rsidRPr="00F9700A" w:rsidRDefault="00E70C29" w:rsidP="005378E5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445" w:rsidRPr="00F9700A" w:rsidTr="000804D4">
        <w:tc>
          <w:tcPr>
            <w:tcW w:w="5927" w:type="dxa"/>
            <w:gridSpan w:val="7"/>
            <w:vAlign w:val="center"/>
          </w:tcPr>
          <w:p w:rsidR="00681445" w:rsidRPr="00F9700A" w:rsidRDefault="00681445" w:rsidP="000804D4">
            <w:pPr>
              <w:autoSpaceDE w:val="0"/>
              <w:autoSpaceDN w:val="0"/>
              <w:spacing w:line="233" w:lineRule="auto"/>
              <w:ind w:left="-108" w:right="-101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2.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Фонетика и графика</w:t>
            </w:r>
          </w:p>
        </w:tc>
        <w:tc>
          <w:tcPr>
            <w:tcW w:w="4246" w:type="dxa"/>
          </w:tcPr>
          <w:p w:rsidR="00681445" w:rsidRPr="00F9700A" w:rsidRDefault="00681445" w:rsidP="00F9700A">
            <w:pPr>
              <w:autoSpaceDE w:val="0"/>
              <w:autoSpaceDN w:val="0"/>
              <w:spacing w:after="258" w:line="233" w:lineRule="auto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681445" w:rsidRPr="00F9700A" w:rsidRDefault="00681445">
            <w:pPr>
              <w:autoSpaceDE w:val="0"/>
              <w:autoSpaceDN w:val="0"/>
              <w:spacing w:after="258" w:line="233" w:lineRule="auto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681445" w:rsidRPr="00F9700A" w:rsidRDefault="00681445" w:rsidP="005378E5">
            <w:pPr>
              <w:autoSpaceDE w:val="0"/>
              <w:autoSpaceDN w:val="0"/>
              <w:spacing w:after="258" w:line="233" w:lineRule="auto"/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20"/>
                <w:szCs w:val="20"/>
                <w:lang w:val="ru-RU"/>
              </w:rPr>
            </w:pPr>
          </w:p>
        </w:tc>
      </w:tr>
      <w:tr w:rsidR="00E70C29" w:rsidRPr="00F9700A" w:rsidTr="00B75553">
        <w:tc>
          <w:tcPr>
            <w:tcW w:w="533" w:type="dxa"/>
          </w:tcPr>
          <w:p w:rsidR="00E70C29" w:rsidRPr="00F9700A" w:rsidRDefault="00E70C29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2.1.</w:t>
            </w:r>
          </w:p>
        </w:tc>
        <w:tc>
          <w:tcPr>
            <w:tcW w:w="2268" w:type="dxa"/>
          </w:tcPr>
          <w:p w:rsidR="00E70C29" w:rsidRPr="00F9700A" w:rsidRDefault="00E70C29" w:rsidP="00F9700A">
            <w:pPr>
              <w:autoSpaceDE w:val="0"/>
              <w:autoSpaceDN w:val="0"/>
              <w:spacing w:before="76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</w:t>
            </w:r>
            <w:r w:rsidR="00580D0A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вторение изученного в 1 классе</w:t>
            </w:r>
            <w:proofErr w:type="gramStart"/>
            <w:r w:rsidR="00580D0A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мыслоразличительная функция з</w:t>
            </w:r>
            <w:r w:rsidR="00580D0A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вуков;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различение звуков и букв; различение ударных и безударных гласных звуков, твёрдых и мягких согласных звуков, звонких и глухих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согласных звуков; шипящие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согласные звуки [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ж], [ш], [ч’], [щ’]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; обозначение на письме твёрдости и мягкости согласных звуков, функции букв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е, ё, ю, я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; согласный звук [й’] и гласный звук [и].</w:t>
            </w:r>
          </w:p>
        </w:tc>
        <w:tc>
          <w:tcPr>
            <w:tcW w:w="568" w:type="dxa"/>
          </w:tcPr>
          <w:p w:rsidR="00E70C29" w:rsidRPr="00F9700A" w:rsidRDefault="00E70C29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708" w:type="dxa"/>
          </w:tcPr>
          <w:p w:rsidR="00E70C29" w:rsidRPr="00F9700A" w:rsidRDefault="00E70C29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:rsidR="00E70C29" w:rsidRPr="00F9700A" w:rsidRDefault="00E70C29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</w:tcPr>
          <w:p w:rsidR="00E70C29" w:rsidRPr="00F9700A" w:rsidRDefault="00E70C29" w:rsidP="000804D4">
            <w:pPr>
              <w:autoSpaceDE w:val="0"/>
              <w:autoSpaceDN w:val="0"/>
              <w:spacing w:before="76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03.09.2022 05.09.2022</w:t>
            </w:r>
          </w:p>
        </w:tc>
        <w:tc>
          <w:tcPr>
            <w:tcW w:w="4246" w:type="dxa"/>
          </w:tcPr>
          <w:p w:rsidR="00E70C29" w:rsidRPr="00F9700A" w:rsidRDefault="00E70C29" w:rsidP="00F9700A">
            <w:pPr>
              <w:autoSpaceDE w:val="0"/>
              <w:autoSpaceDN w:val="0"/>
              <w:spacing w:before="76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со схемой «Звуки русского языка»,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характеристика звуков речи с опорой на схему; Дидактическая игра«Определи звук по его характеристике»;</w:t>
            </w:r>
          </w:p>
        </w:tc>
        <w:tc>
          <w:tcPr>
            <w:tcW w:w="1275" w:type="dxa"/>
          </w:tcPr>
          <w:p w:rsidR="00E70C29" w:rsidRPr="00F9700A" w:rsidRDefault="00E70C29" w:rsidP="00E92601">
            <w:pPr>
              <w:autoSpaceDE w:val="0"/>
              <w:autoSpaceDN w:val="0"/>
              <w:spacing w:before="76" w:line="233" w:lineRule="auto"/>
              <w:ind w:lef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</w:t>
            </w:r>
          </w:p>
        </w:tc>
        <w:tc>
          <w:tcPr>
            <w:tcW w:w="4307" w:type="dxa"/>
          </w:tcPr>
          <w:p w:rsidR="00E70C29" w:rsidRPr="00F9700A" w:rsidRDefault="00E70C29" w:rsidP="005378E5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«Как различить звуки и буквы?»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/4205/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/202017/ Урок «Звуки и буквы.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Алфавит»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https://resh.edu.ru/subject/lesson/6011/start/203480/</w:t>
            </w:r>
          </w:p>
        </w:tc>
      </w:tr>
      <w:tr w:rsidR="005B2730" w:rsidRPr="00272E9D" w:rsidTr="00B75553">
        <w:tc>
          <w:tcPr>
            <w:tcW w:w="533" w:type="dxa"/>
          </w:tcPr>
          <w:p w:rsidR="005B2730" w:rsidRPr="00F9700A" w:rsidRDefault="005B2730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26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Парные и непарные по твёрдости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—м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ягкости согласные звуки. Парные и непарные по звонкости — глухости согласные звуки. Качественная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характеристика звука: гласный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—с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огласный; гласный ударный —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безударный; согласный твёрдый —мягкий, парный — непарный;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согласный звонкий — глухой,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парный — непарный.</w:t>
            </w:r>
          </w:p>
        </w:tc>
        <w:tc>
          <w:tcPr>
            <w:tcW w:w="56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5B2730" w:rsidRPr="000F61DC" w:rsidRDefault="0067619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76190">
              <w:rPr>
                <w:rFonts w:ascii="Times New Roman" w:eastAsia="Times New Roman" w:hAnsi="Times New Roman" w:cs="Times New Roman"/>
                <w:color w:val="FF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:rsidR="005B2730" w:rsidRPr="00F9700A" w:rsidRDefault="005B2730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07.09.2022 08.09.2022</w:t>
            </w:r>
          </w:p>
        </w:tc>
        <w:tc>
          <w:tcPr>
            <w:tcW w:w="4246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Практическая работа, в ходе которой необходимо дать характеристику нескольким звукам (гласные ударные/ безударные; согласные твёрдые/мягкие, звонкие/глухие);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Игра-​соревнование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«П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риведи пример звука»(в ходе игры необходимо приводить примеры г</w:t>
            </w:r>
            <w:r w:rsidR="0061617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ласных звуков, твёрдых/ мягких,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звонких/глухих согласных; парных и непарных по твёрдости— мягкости согласных звуков; парных и непар​ных по звонкости —глухости согласных звуков);</w:t>
            </w:r>
          </w:p>
        </w:tc>
        <w:tc>
          <w:tcPr>
            <w:tcW w:w="1275" w:type="dxa"/>
          </w:tcPr>
          <w:p w:rsidR="005B2730" w:rsidRPr="00F9700A" w:rsidRDefault="005B2730" w:rsidP="00B75553">
            <w:pPr>
              <w:autoSpaceDE w:val="0"/>
              <w:autoSpaceDN w:val="0"/>
              <w:spacing w:before="78" w:line="247" w:lineRule="auto"/>
              <w:ind w:righ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4307" w:type="dxa"/>
          </w:tcPr>
          <w:p w:rsidR="005B2730" w:rsidRPr="00F9700A" w:rsidRDefault="005B2730" w:rsidP="005378E5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«Как определить гласные звуки? Какими буквами на письме обозначаются гласные звуки?»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/3539/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/180077/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Урок «Определение роли гласных бу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кв в сл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ове. Слова с буквой э. Ознакомление со словарём иностранных слов»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/6081/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/220012/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«Как определить согласные звуки? Какими буквами на письме обозначаются согласные звуки?»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/3965/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/180493/ Урок «Согласный звук [Й’] и буква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И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краткое»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/3560/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/141460/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Урок «Твёрдые и мягкие согласные звуки и буквы для их обозначения»</w:t>
            </w:r>
          </w:p>
        </w:tc>
      </w:tr>
      <w:tr w:rsidR="005B2730" w:rsidRPr="00272E9D" w:rsidTr="00B75553">
        <w:tc>
          <w:tcPr>
            <w:tcW w:w="533" w:type="dxa"/>
          </w:tcPr>
          <w:p w:rsidR="005B2730" w:rsidRPr="00F9700A" w:rsidRDefault="005B2730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2.3.</w:t>
            </w:r>
          </w:p>
        </w:tc>
        <w:tc>
          <w:tcPr>
            <w:tcW w:w="2268" w:type="dxa"/>
          </w:tcPr>
          <w:p w:rsidR="005B2730" w:rsidRPr="00F9700A" w:rsidRDefault="00580D0A" w:rsidP="00F9700A">
            <w:pPr>
              <w:autoSpaceDE w:val="0"/>
              <w:autoSpaceDN w:val="0"/>
              <w:spacing w:before="78" w:line="252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Функции ь: показатель мягкости </w:t>
            </w:r>
            <w:r w:rsidR="005B2730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предшествующего согласного в конце и в середине слова; </w:t>
            </w:r>
            <w:r w:rsidR="005B2730"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5B2730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разделительный. Использование на письме разделительных</w:t>
            </w:r>
            <w:r w:rsidR="005B2730"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ъ</w:t>
            </w:r>
            <w:r w:rsidR="005B2730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и </w:t>
            </w:r>
            <w:r w:rsidR="005B2730"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ь.</w:t>
            </w:r>
          </w:p>
        </w:tc>
        <w:tc>
          <w:tcPr>
            <w:tcW w:w="56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5B2730" w:rsidRPr="00F9700A" w:rsidRDefault="005B2730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09.09.2022 10.09.2022</w:t>
            </w:r>
          </w:p>
        </w:tc>
        <w:tc>
          <w:tcPr>
            <w:tcW w:w="4246" w:type="dxa"/>
          </w:tcPr>
          <w:p w:rsidR="005B2730" w:rsidRPr="00F9700A" w:rsidRDefault="005B2730" w:rsidP="00F9700A">
            <w:pPr>
              <w:tabs>
                <w:tab w:val="left" w:pos="3996"/>
              </w:tabs>
              <w:autoSpaceDE w:val="0"/>
              <w:autoSpaceDN w:val="0"/>
              <w:spacing w:before="78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Наблюдение за языковым материалом с целью определения функций ь: показатель мягкости предшествующего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соглас​ного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в конце и в середине слова или разделительный; Практическая работа: характеристика функций ь (раздели​тельный и показатель мягкости предшествующего согласно​го) в предложенных словах;</w:t>
            </w:r>
          </w:p>
        </w:tc>
        <w:tc>
          <w:tcPr>
            <w:tcW w:w="1275" w:type="dxa"/>
          </w:tcPr>
          <w:p w:rsidR="005B2730" w:rsidRPr="00F9700A" w:rsidRDefault="005B2730" w:rsidP="00580D0A">
            <w:pPr>
              <w:autoSpaceDE w:val="0"/>
              <w:autoSpaceDN w:val="0"/>
              <w:spacing w:before="78" w:line="247" w:lineRule="auto"/>
              <w:ind w:left="28" w:righ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5B2730" w:rsidRPr="00F9700A" w:rsidRDefault="005B2730" w:rsidP="00B75553">
            <w:pPr>
              <w:autoSpaceDE w:val="0"/>
              <w:autoSpaceDN w:val="0"/>
              <w:spacing w:before="78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«Мягкий знак (ь). Правописание слов с мягким знаком на конце и в середине слова перед согласными»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/6000/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/271851/</w:t>
            </w:r>
          </w:p>
        </w:tc>
      </w:tr>
      <w:tr w:rsidR="005B2730" w:rsidRPr="00272E9D" w:rsidTr="00B75553">
        <w:tc>
          <w:tcPr>
            <w:tcW w:w="533" w:type="dxa"/>
          </w:tcPr>
          <w:p w:rsidR="005B2730" w:rsidRPr="00F9700A" w:rsidRDefault="005B2730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2.4.</w:t>
            </w:r>
          </w:p>
        </w:tc>
        <w:tc>
          <w:tcPr>
            <w:tcW w:w="226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5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Установление соотношения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звукового и буквенного состава в словах с буквами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е, ё, ю, я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(в начале слова и после гласных).</w:t>
            </w:r>
          </w:p>
        </w:tc>
        <w:tc>
          <w:tcPr>
            <w:tcW w:w="56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1</w:t>
            </w:r>
          </w:p>
        </w:tc>
        <w:tc>
          <w:tcPr>
            <w:tcW w:w="70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5B2730" w:rsidRPr="00F9700A" w:rsidRDefault="005B2730" w:rsidP="000804D4">
            <w:pPr>
              <w:autoSpaceDE w:val="0"/>
              <w:autoSpaceDN w:val="0"/>
              <w:spacing w:before="78" w:line="230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12.09.2022</w:t>
            </w:r>
          </w:p>
        </w:tc>
        <w:tc>
          <w:tcPr>
            <w:tcW w:w="4246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Заполнение таблицы: группировка слов с </w:t>
            </w:r>
            <w:r w:rsidR="00580D0A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разным соотноше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нием количества звуков и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букв (количество звуков равно количеству букв, количество звуков меньше количества букв, количество звуков больше количества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букв);</w:t>
            </w:r>
          </w:p>
        </w:tc>
        <w:tc>
          <w:tcPr>
            <w:tcW w:w="1275" w:type="dxa"/>
          </w:tcPr>
          <w:p w:rsidR="005B2730" w:rsidRPr="00F9700A" w:rsidRDefault="005B2730" w:rsidP="00580D0A">
            <w:pPr>
              <w:autoSpaceDE w:val="0"/>
              <w:autoSpaceDN w:val="0"/>
              <w:spacing w:before="78" w:line="230" w:lineRule="auto"/>
              <w:ind w:left="28" w:righ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Устный опрос;</w:t>
            </w:r>
          </w:p>
        </w:tc>
        <w:tc>
          <w:tcPr>
            <w:tcW w:w="4307" w:type="dxa"/>
          </w:tcPr>
          <w:p w:rsidR="005B2730" w:rsidRPr="00F9700A" w:rsidRDefault="005B2730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«Гласные и согласные звуки»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/4226/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/129901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>/</w:t>
            </w:r>
          </w:p>
        </w:tc>
      </w:tr>
      <w:tr w:rsidR="005B2730" w:rsidRPr="00272E9D" w:rsidTr="00B75553">
        <w:tc>
          <w:tcPr>
            <w:tcW w:w="533" w:type="dxa"/>
          </w:tcPr>
          <w:p w:rsidR="005B2730" w:rsidRPr="00F9700A" w:rsidRDefault="005B2730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2268" w:type="dxa"/>
          </w:tcPr>
          <w:p w:rsidR="002316C4" w:rsidRPr="00676190" w:rsidRDefault="005B2730" w:rsidP="00676190">
            <w:pPr>
              <w:autoSpaceDE w:val="0"/>
              <w:autoSpaceDN w:val="0"/>
              <w:spacing w:before="78" w:line="245" w:lineRule="auto"/>
              <w:ind w:right="14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Деление слов на слоги (в то</w:t>
            </w:r>
            <w:r w:rsidR="0067619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 числе при стечении согласных)</w:t>
            </w:r>
          </w:p>
        </w:tc>
        <w:tc>
          <w:tcPr>
            <w:tcW w:w="56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5B2730" w:rsidRPr="00F9700A" w:rsidRDefault="005B2730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14.09.2022 16.09.2022</w:t>
            </w:r>
          </w:p>
        </w:tc>
        <w:tc>
          <w:tcPr>
            <w:tcW w:w="4246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52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Учебный диалог, в ходе которого актуализируется способ определения количества слогов в слове;</w:t>
            </w:r>
          </w:p>
        </w:tc>
        <w:tc>
          <w:tcPr>
            <w:tcW w:w="1275" w:type="dxa"/>
          </w:tcPr>
          <w:p w:rsidR="005B2730" w:rsidRPr="00F9700A" w:rsidRDefault="005B2730" w:rsidP="00676190">
            <w:pPr>
              <w:autoSpaceDE w:val="0"/>
              <w:autoSpaceDN w:val="0"/>
              <w:spacing w:before="78" w:line="247" w:lineRule="auto"/>
              <w:ind w:left="28" w:righ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</w:t>
            </w:r>
          </w:p>
        </w:tc>
        <w:tc>
          <w:tcPr>
            <w:tcW w:w="4307" w:type="dxa"/>
          </w:tcPr>
          <w:p w:rsidR="005B2730" w:rsidRPr="00F9700A" w:rsidRDefault="005B2730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Урок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«Какие бывают слоги»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/5295/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/201858/ </w:t>
            </w:r>
          </w:p>
        </w:tc>
      </w:tr>
      <w:tr w:rsidR="005B2730" w:rsidRPr="00272E9D" w:rsidTr="00B75553">
        <w:tc>
          <w:tcPr>
            <w:tcW w:w="533" w:type="dxa"/>
          </w:tcPr>
          <w:p w:rsidR="005B2730" w:rsidRPr="00F9700A" w:rsidRDefault="005B2730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2.6.</w:t>
            </w:r>
          </w:p>
        </w:tc>
        <w:tc>
          <w:tcPr>
            <w:tcW w:w="226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Использование знания алфавита при работе со словарями.</w:t>
            </w:r>
          </w:p>
        </w:tc>
        <w:tc>
          <w:tcPr>
            <w:tcW w:w="56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B2730" w:rsidRPr="00F9700A" w:rsidRDefault="005B2730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5B2730" w:rsidRPr="00F9700A" w:rsidRDefault="005B2730" w:rsidP="000804D4">
            <w:pPr>
              <w:autoSpaceDE w:val="0"/>
              <w:autoSpaceDN w:val="0"/>
              <w:spacing w:before="78" w:line="230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17.09.2022</w:t>
            </w:r>
          </w:p>
        </w:tc>
        <w:tc>
          <w:tcPr>
            <w:tcW w:w="4246" w:type="dxa"/>
          </w:tcPr>
          <w:p w:rsidR="005B2730" w:rsidRPr="00F9700A" w:rsidRDefault="005B2730" w:rsidP="00F9700A">
            <w:pPr>
              <w:autoSpaceDE w:val="0"/>
              <w:autoSpaceDN w:val="0"/>
              <w:spacing w:before="78"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Работа в парах: выполнение задания на систематизацию информации (записывать слова в алфавитном порядке);</w:t>
            </w:r>
          </w:p>
        </w:tc>
        <w:tc>
          <w:tcPr>
            <w:tcW w:w="1275" w:type="dxa"/>
          </w:tcPr>
          <w:p w:rsidR="005B2730" w:rsidRPr="00F9700A" w:rsidRDefault="005B2730" w:rsidP="00580D0A">
            <w:pPr>
              <w:autoSpaceDE w:val="0"/>
              <w:autoSpaceDN w:val="0"/>
              <w:spacing w:before="78" w:line="230" w:lineRule="auto"/>
              <w:ind w:left="28" w:righ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</w:t>
            </w:r>
          </w:p>
        </w:tc>
        <w:tc>
          <w:tcPr>
            <w:tcW w:w="4307" w:type="dxa"/>
          </w:tcPr>
          <w:p w:rsidR="005B2730" w:rsidRPr="00F9700A" w:rsidRDefault="005B2730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«Как мы используем алфавит?»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/5284/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/202084/</w:t>
            </w:r>
          </w:p>
        </w:tc>
      </w:tr>
      <w:tr w:rsidR="005B2730" w:rsidRPr="00272E9D" w:rsidTr="00B75553">
        <w:tc>
          <w:tcPr>
            <w:tcW w:w="533" w:type="dxa"/>
          </w:tcPr>
          <w:p w:rsidR="005B2730" w:rsidRPr="00F9700A" w:rsidRDefault="005B2730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2.7.</w:t>
            </w:r>
          </w:p>
        </w:tc>
        <w:tc>
          <w:tcPr>
            <w:tcW w:w="2268" w:type="dxa"/>
          </w:tcPr>
          <w:p w:rsidR="005B2730" w:rsidRPr="00F9700A" w:rsidRDefault="005B2730" w:rsidP="00F9700A">
            <w:pPr>
              <w:autoSpaceDE w:val="0"/>
              <w:autoSpaceDN w:val="0"/>
              <w:spacing w:before="76"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Использование небуквенных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графических средств: пробела между словами, знака переноса, абзаца (красной строки),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пунктуационных знаков (в пределах изученного)</w:t>
            </w:r>
          </w:p>
        </w:tc>
        <w:tc>
          <w:tcPr>
            <w:tcW w:w="568" w:type="dxa"/>
          </w:tcPr>
          <w:p w:rsidR="005B2730" w:rsidRPr="00F9700A" w:rsidRDefault="005B2730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5B2730" w:rsidRPr="00F9700A" w:rsidRDefault="005B2730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B2730" w:rsidRPr="00F9700A" w:rsidRDefault="005B2730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0.5</w:t>
            </w:r>
          </w:p>
        </w:tc>
        <w:tc>
          <w:tcPr>
            <w:tcW w:w="999" w:type="dxa"/>
          </w:tcPr>
          <w:p w:rsidR="005B2730" w:rsidRPr="00F9700A" w:rsidRDefault="005B2730" w:rsidP="000804D4">
            <w:pPr>
              <w:autoSpaceDE w:val="0"/>
              <w:autoSpaceDN w:val="0"/>
              <w:spacing w:before="76" w:line="233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19.09.2022</w:t>
            </w:r>
          </w:p>
        </w:tc>
        <w:tc>
          <w:tcPr>
            <w:tcW w:w="4246" w:type="dxa"/>
          </w:tcPr>
          <w:p w:rsidR="005B2730" w:rsidRPr="00F9700A" w:rsidRDefault="005B2730" w:rsidP="00F9700A">
            <w:pPr>
              <w:autoSpaceDE w:val="0"/>
              <w:autoSpaceDN w:val="0"/>
              <w:spacing w:before="76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Работа в группах: выполнение практической задачи по поиску предложенного набора слов в толковом словаре (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отрабатывается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в том числе умение использовать знание алфавита для ориентации в словаре);</w:t>
            </w:r>
          </w:p>
        </w:tc>
        <w:tc>
          <w:tcPr>
            <w:tcW w:w="1275" w:type="dxa"/>
          </w:tcPr>
          <w:p w:rsidR="005B2730" w:rsidRPr="00F9700A" w:rsidRDefault="005B2730" w:rsidP="00B75553">
            <w:pPr>
              <w:autoSpaceDE w:val="0"/>
              <w:autoSpaceDN w:val="0"/>
              <w:spacing w:before="76" w:line="250" w:lineRule="auto"/>
              <w:ind w:righ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4307" w:type="dxa"/>
          </w:tcPr>
          <w:p w:rsidR="005B2730" w:rsidRPr="00F9700A" w:rsidRDefault="005B2730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«Закрепление знаний в разделе «Звуки и буквы»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/6007/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/202520/</w:t>
            </w:r>
          </w:p>
        </w:tc>
      </w:tr>
      <w:tr w:rsidR="00580D0A" w:rsidRPr="00F9700A" w:rsidTr="00B75553">
        <w:tc>
          <w:tcPr>
            <w:tcW w:w="533" w:type="dxa"/>
          </w:tcPr>
          <w:p w:rsidR="00580D0A" w:rsidRPr="002F7651" w:rsidRDefault="00580D0A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разделу: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0D0A" w:rsidRPr="000F61DC" w:rsidRDefault="000F61DC" w:rsidP="00F9700A">
            <w:pPr>
              <w:autoSpaceDE w:val="0"/>
              <w:autoSpaceDN w:val="0"/>
              <w:spacing w:before="76" w:line="233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676190">
              <w:rPr>
                <w:rFonts w:ascii="Times New Roman" w:eastAsia="Times New Roman" w:hAnsi="Times New Roman" w:cs="Times New Roman"/>
                <w:color w:val="FF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580D0A" w:rsidRPr="000F61DC" w:rsidRDefault="000F61DC" w:rsidP="00F9700A">
            <w:pPr>
              <w:autoSpaceDE w:val="0"/>
              <w:autoSpaceDN w:val="0"/>
              <w:spacing w:before="76" w:line="233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1,5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76" w:line="233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4246" w:type="dxa"/>
          </w:tcPr>
          <w:p w:rsidR="00580D0A" w:rsidRPr="00F9700A" w:rsidRDefault="00580D0A" w:rsidP="00F9700A">
            <w:pPr>
              <w:autoSpaceDE w:val="0"/>
              <w:autoSpaceDN w:val="0"/>
              <w:spacing w:before="76" w:line="254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580D0A" w:rsidRPr="00F9700A" w:rsidRDefault="00580D0A" w:rsidP="00580D0A">
            <w:pPr>
              <w:autoSpaceDE w:val="0"/>
              <w:autoSpaceDN w:val="0"/>
              <w:spacing w:before="76" w:line="250" w:lineRule="auto"/>
              <w:ind w:left="28" w:right="-10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681445" w:rsidRPr="00F9700A" w:rsidTr="000804D4">
        <w:tc>
          <w:tcPr>
            <w:tcW w:w="5927" w:type="dxa"/>
            <w:gridSpan w:val="7"/>
            <w:vAlign w:val="center"/>
          </w:tcPr>
          <w:p w:rsidR="000804D4" w:rsidRPr="000804D4" w:rsidRDefault="00681445" w:rsidP="000804D4">
            <w:pPr>
              <w:autoSpaceDE w:val="0"/>
              <w:autoSpaceDN w:val="0"/>
              <w:spacing w:line="233" w:lineRule="auto"/>
              <w:ind w:left="-108" w:right="-101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3.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Лексика</w:t>
            </w:r>
          </w:p>
        </w:tc>
        <w:tc>
          <w:tcPr>
            <w:tcW w:w="4246" w:type="dxa"/>
          </w:tcPr>
          <w:p w:rsidR="00681445" w:rsidRPr="00F9700A" w:rsidRDefault="00681445" w:rsidP="00F9700A">
            <w:pPr>
              <w:autoSpaceDE w:val="0"/>
              <w:autoSpaceDN w:val="0"/>
              <w:spacing w:before="76" w:line="254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681445" w:rsidRPr="00F9700A" w:rsidRDefault="00681445" w:rsidP="00580D0A">
            <w:pPr>
              <w:autoSpaceDE w:val="0"/>
              <w:autoSpaceDN w:val="0"/>
              <w:spacing w:before="76" w:line="250" w:lineRule="auto"/>
              <w:ind w:left="28" w:right="-10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4307" w:type="dxa"/>
          </w:tcPr>
          <w:p w:rsidR="00681445" w:rsidRPr="00F9700A" w:rsidRDefault="00681445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580D0A" w:rsidRPr="00272E9D" w:rsidTr="00B75553">
        <w:tc>
          <w:tcPr>
            <w:tcW w:w="533" w:type="dxa"/>
          </w:tcPr>
          <w:p w:rsidR="00580D0A" w:rsidRPr="00F9700A" w:rsidRDefault="00580D0A" w:rsidP="00E92601">
            <w:pPr>
              <w:autoSpaceDE w:val="0"/>
              <w:autoSpaceDN w:val="0"/>
              <w:spacing w:before="74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3.1.</w:t>
            </w:r>
          </w:p>
        </w:tc>
        <w:tc>
          <w:tcPr>
            <w:tcW w:w="2268" w:type="dxa"/>
          </w:tcPr>
          <w:p w:rsidR="00580D0A" w:rsidRPr="00F9700A" w:rsidRDefault="00580D0A" w:rsidP="00F9700A">
            <w:pPr>
              <w:autoSpaceDE w:val="0"/>
              <w:autoSpaceDN w:val="0"/>
              <w:spacing w:before="74" w:line="250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Понимание слова как единства звучания и значения. Лексическое значение слова (общее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представление).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74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580D0A" w:rsidRPr="00F9700A" w:rsidRDefault="00580D0A" w:rsidP="00F9700A">
            <w:pPr>
              <w:autoSpaceDE w:val="0"/>
              <w:autoSpaceDN w:val="0"/>
              <w:spacing w:before="74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80D0A" w:rsidRPr="00F9700A" w:rsidRDefault="00580D0A" w:rsidP="00F9700A">
            <w:pPr>
              <w:autoSpaceDE w:val="0"/>
              <w:autoSpaceDN w:val="0"/>
              <w:spacing w:before="74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74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21.09.2022 22.09.2022</w:t>
            </w:r>
          </w:p>
        </w:tc>
        <w:tc>
          <w:tcPr>
            <w:tcW w:w="4246" w:type="dxa"/>
          </w:tcPr>
          <w:p w:rsidR="00580D0A" w:rsidRPr="00F9700A" w:rsidRDefault="00580D0A" w:rsidP="00F9700A">
            <w:pPr>
              <w:autoSpaceDE w:val="0"/>
              <w:autoSpaceDN w:val="0"/>
              <w:spacing w:before="74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с рисунками: объяснять значение слова с опорой на рисунок и систему вопросов;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Дидактическая игра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«У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гадай, какое это слово» (в ходе игры нужно опознавать слова по их лексическим значе​</w:t>
            </w:r>
            <w:r w:rsidRPr="00F9700A">
              <w:rPr>
                <w:rFonts w:ascii="Times New Roman" w:eastAsia="DejaVu Serif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‐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ниям);</w:t>
            </w:r>
          </w:p>
        </w:tc>
        <w:tc>
          <w:tcPr>
            <w:tcW w:w="1275" w:type="dxa"/>
          </w:tcPr>
          <w:p w:rsidR="00580D0A" w:rsidRPr="00F9700A" w:rsidRDefault="00580D0A" w:rsidP="00E92601">
            <w:pPr>
              <w:autoSpaceDE w:val="0"/>
              <w:autoSpaceDN w:val="0"/>
              <w:spacing w:before="74" w:line="230" w:lineRule="auto"/>
              <w:ind w:lef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</w:t>
            </w: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74" w:line="250" w:lineRule="auto"/>
              <w:ind w:left="34" w:firstLine="3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лексическое значение слова?»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/5128/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/271820/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«Слово»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/4216/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/92450/</w:t>
            </w:r>
          </w:p>
        </w:tc>
      </w:tr>
      <w:tr w:rsidR="00580D0A" w:rsidRPr="00272E9D" w:rsidTr="00B75553">
        <w:tc>
          <w:tcPr>
            <w:tcW w:w="533" w:type="dxa"/>
          </w:tcPr>
          <w:p w:rsidR="00580D0A" w:rsidRPr="00F9700A" w:rsidRDefault="00580D0A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3.2.</w:t>
            </w:r>
          </w:p>
        </w:tc>
        <w:tc>
          <w:tcPr>
            <w:tcW w:w="22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52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Выявление слов, значение которых требует уточнения. Определение значения слова по тексту или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уточнение значения с помощью толкового словаря.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23.09.2022 24.09.2022</w:t>
            </w:r>
          </w:p>
        </w:tc>
        <w:tc>
          <w:tcPr>
            <w:tcW w:w="4246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в группах: наблюдение за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значением слов в тексте, установление значения слова с опорой на текст; Практическая работа: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выписать из толкового словаря значение пяти слов, которые раньше не зна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л(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а);</w:t>
            </w:r>
          </w:p>
        </w:tc>
        <w:tc>
          <w:tcPr>
            <w:tcW w:w="1275" w:type="dxa"/>
          </w:tcPr>
          <w:p w:rsidR="00580D0A" w:rsidRPr="00F9700A" w:rsidRDefault="00580D0A" w:rsidP="00B75553">
            <w:pPr>
              <w:autoSpaceDE w:val="0"/>
              <w:autoSpaceDN w:val="0"/>
              <w:spacing w:before="78" w:line="252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контроль;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Практическая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работа;</w:t>
            </w: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78" w:line="245" w:lineRule="auto"/>
              <w:ind w:left="34" w:firstLine="3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прямое и переносное значение слов?»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/6079/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/179855/</w:t>
            </w:r>
          </w:p>
        </w:tc>
      </w:tr>
      <w:tr w:rsidR="00580D0A" w:rsidRPr="00272E9D" w:rsidTr="00B75553">
        <w:trPr>
          <w:trHeight w:val="1301"/>
        </w:trPr>
        <w:tc>
          <w:tcPr>
            <w:tcW w:w="533" w:type="dxa"/>
          </w:tcPr>
          <w:p w:rsidR="00580D0A" w:rsidRPr="00F9700A" w:rsidRDefault="00580D0A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22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Однозначные и многозначные слова (простые случаи, наблюдение)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26.09.2022 28.09.2022</w:t>
            </w:r>
          </w:p>
        </w:tc>
        <w:tc>
          <w:tcPr>
            <w:tcW w:w="4246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Учебный диалог, в ходе которого высказываются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предполо​жения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о причинах появления нескольких значений одного слова;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Работа в парах: сопоставление значений многозначного слова;</w:t>
            </w:r>
          </w:p>
        </w:tc>
        <w:tc>
          <w:tcPr>
            <w:tcW w:w="1275" w:type="dxa"/>
          </w:tcPr>
          <w:p w:rsidR="00580D0A" w:rsidRPr="00F9700A" w:rsidRDefault="00580D0A" w:rsidP="00B75553">
            <w:pPr>
              <w:autoSpaceDE w:val="0"/>
              <w:autoSpaceDN w:val="0"/>
              <w:spacing w:before="78" w:line="247" w:lineRule="auto"/>
              <w:ind w:right="-108"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78" w:line="245" w:lineRule="auto"/>
              <w:ind w:left="34" w:firstLine="3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однозначные и многозначные слова?»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/6008/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/90930/</w:t>
            </w:r>
          </w:p>
        </w:tc>
      </w:tr>
      <w:tr w:rsidR="00580D0A" w:rsidRPr="00272E9D" w:rsidTr="00B75553">
        <w:tc>
          <w:tcPr>
            <w:tcW w:w="533" w:type="dxa"/>
          </w:tcPr>
          <w:p w:rsidR="00580D0A" w:rsidRPr="00F9700A" w:rsidRDefault="00580D0A" w:rsidP="00E92601">
            <w:pPr>
              <w:autoSpaceDE w:val="0"/>
              <w:autoSpaceDN w:val="0"/>
              <w:spacing w:before="8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3.4.</w:t>
            </w:r>
          </w:p>
        </w:tc>
        <w:tc>
          <w:tcPr>
            <w:tcW w:w="2268" w:type="dxa"/>
          </w:tcPr>
          <w:p w:rsidR="00580D0A" w:rsidRPr="00F9700A" w:rsidRDefault="00580D0A" w:rsidP="00F9700A">
            <w:pPr>
              <w:autoSpaceDE w:val="0"/>
              <w:autoSpaceDN w:val="0"/>
              <w:spacing w:before="80" w:line="245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Наблюдение за использованием в речи синонимов, антонимов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8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580D0A" w:rsidRPr="006B49A4" w:rsidRDefault="006B49A4" w:rsidP="00F9700A">
            <w:pPr>
              <w:autoSpaceDE w:val="0"/>
              <w:autoSpaceDN w:val="0"/>
              <w:spacing w:before="8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580D0A" w:rsidRPr="00F9700A" w:rsidRDefault="00580D0A" w:rsidP="00F9700A">
            <w:pPr>
              <w:autoSpaceDE w:val="0"/>
              <w:autoSpaceDN w:val="0"/>
              <w:spacing w:before="8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80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29.09.2022 03.10.2022</w:t>
            </w:r>
          </w:p>
        </w:tc>
        <w:tc>
          <w:tcPr>
            <w:tcW w:w="4246" w:type="dxa"/>
          </w:tcPr>
          <w:p w:rsidR="00580D0A" w:rsidRPr="00F9700A" w:rsidRDefault="00580D0A" w:rsidP="00F9700A">
            <w:pPr>
              <w:autoSpaceDE w:val="0"/>
              <w:autoSpaceDN w:val="0"/>
              <w:spacing w:before="80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Наблюдение за сходством и различием значений синонимов с опорой на лексическое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значение и на предложения, в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кото​рых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они употреблены; Учебный диалог, в ходе которого сравниваются слова в синонимическом ряду и выявляются различия между словами; Наблюдение за словами, имеющими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противоположное значение (антонимами).</w:t>
            </w:r>
          </w:p>
          <w:p w:rsidR="00580D0A" w:rsidRPr="00F9700A" w:rsidRDefault="00580D0A" w:rsidP="00F9700A">
            <w:pPr>
              <w:autoSpaceDE w:val="0"/>
              <w:autoSpaceDN w:val="0"/>
              <w:spacing w:before="20" w:line="247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Анализ лексического значения слов —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антонимов;</w:t>
            </w:r>
          </w:p>
        </w:tc>
        <w:tc>
          <w:tcPr>
            <w:tcW w:w="1275" w:type="dxa"/>
          </w:tcPr>
          <w:p w:rsidR="00580D0A" w:rsidRPr="00F9700A" w:rsidRDefault="00580D0A" w:rsidP="00B75553">
            <w:pPr>
              <w:autoSpaceDE w:val="0"/>
              <w:autoSpaceDN w:val="0"/>
              <w:spacing w:before="80" w:line="250" w:lineRule="auto"/>
              <w:ind w:left="7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8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синонимы?»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/4203/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/201637/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антонимы?»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/4204/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/201700/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«Работа с электронными словарями синонимов и антонимов»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/5293/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/201732/</w:t>
            </w:r>
          </w:p>
        </w:tc>
      </w:tr>
      <w:tr w:rsidR="00580D0A" w:rsidRPr="00F9700A" w:rsidTr="00B75553">
        <w:tc>
          <w:tcPr>
            <w:tcW w:w="533" w:type="dxa"/>
          </w:tcPr>
          <w:p w:rsidR="00580D0A" w:rsidRPr="00F9700A" w:rsidRDefault="00580D0A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580D0A" w:rsidRPr="00F9700A" w:rsidRDefault="00580D0A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разделу: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0D0A" w:rsidRPr="006B49A4" w:rsidRDefault="006B49A4" w:rsidP="00F9700A">
            <w:pPr>
              <w:autoSpaceDE w:val="0"/>
              <w:autoSpaceDN w:val="0"/>
              <w:spacing w:before="76" w:line="233" w:lineRule="auto"/>
              <w:rPr>
                <w:rFonts w:ascii="Times New Roman" w:eastAsia="Times New Roman" w:hAnsi="Times New Roman" w:cs="Times New Roman"/>
                <w:color w:val="FF0000"/>
                <w:w w:val="97"/>
                <w:sz w:val="20"/>
                <w:szCs w:val="20"/>
                <w:lang w:val="ru-RU"/>
              </w:rPr>
            </w:pPr>
            <w:r w:rsidRPr="006B49A4">
              <w:rPr>
                <w:rFonts w:ascii="Times New Roman" w:eastAsia="Times New Roman" w:hAnsi="Times New Roman" w:cs="Times New Roman"/>
                <w:color w:val="FF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580D0A" w:rsidRPr="00F9700A" w:rsidRDefault="002316C4" w:rsidP="00F9700A">
            <w:pPr>
              <w:autoSpaceDE w:val="0"/>
              <w:autoSpaceDN w:val="0"/>
              <w:spacing w:before="76" w:line="233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2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76" w:line="233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</w:tcPr>
          <w:p w:rsidR="00580D0A" w:rsidRPr="00F9700A" w:rsidRDefault="00580D0A" w:rsidP="00F9700A">
            <w:pPr>
              <w:autoSpaceDE w:val="0"/>
              <w:autoSpaceDN w:val="0"/>
              <w:spacing w:before="76" w:line="254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580D0A" w:rsidRPr="00F9700A" w:rsidRDefault="00580D0A" w:rsidP="00580D0A">
            <w:pPr>
              <w:autoSpaceDE w:val="0"/>
              <w:autoSpaceDN w:val="0"/>
              <w:spacing w:before="76" w:line="250" w:lineRule="auto"/>
              <w:ind w:left="28" w:right="-10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681445" w:rsidRPr="00F9700A" w:rsidTr="00B75553">
        <w:tc>
          <w:tcPr>
            <w:tcW w:w="5927" w:type="dxa"/>
            <w:gridSpan w:val="7"/>
          </w:tcPr>
          <w:p w:rsidR="00681445" w:rsidRPr="00F9700A" w:rsidRDefault="00681445" w:rsidP="000804D4">
            <w:pPr>
              <w:autoSpaceDE w:val="0"/>
              <w:autoSpaceDN w:val="0"/>
              <w:spacing w:before="76" w:line="233" w:lineRule="auto"/>
              <w:ind w:left="-108" w:right="-1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4.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Состав слова (морфемика)</w:t>
            </w:r>
          </w:p>
        </w:tc>
        <w:tc>
          <w:tcPr>
            <w:tcW w:w="4246" w:type="dxa"/>
          </w:tcPr>
          <w:p w:rsidR="00681445" w:rsidRPr="00F9700A" w:rsidRDefault="00681445" w:rsidP="00F9700A">
            <w:pPr>
              <w:autoSpaceDE w:val="0"/>
              <w:autoSpaceDN w:val="0"/>
              <w:spacing w:before="76" w:line="254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681445" w:rsidRPr="00F9700A" w:rsidRDefault="00681445" w:rsidP="00580D0A">
            <w:pPr>
              <w:autoSpaceDE w:val="0"/>
              <w:autoSpaceDN w:val="0"/>
              <w:spacing w:before="76" w:line="250" w:lineRule="auto"/>
              <w:ind w:left="28" w:right="-10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681445" w:rsidRPr="00F9700A" w:rsidRDefault="00681445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580D0A" w:rsidRPr="00272E9D" w:rsidTr="00B75553">
        <w:tc>
          <w:tcPr>
            <w:tcW w:w="533" w:type="dxa"/>
          </w:tcPr>
          <w:p w:rsidR="00580D0A" w:rsidRPr="00F9700A" w:rsidRDefault="00580D0A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4.1.</w:t>
            </w:r>
          </w:p>
        </w:tc>
        <w:tc>
          <w:tcPr>
            <w:tcW w:w="2268" w:type="dxa"/>
          </w:tcPr>
          <w:p w:rsidR="00580D0A" w:rsidRPr="00F9700A" w:rsidRDefault="00580D0A" w:rsidP="000804D4">
            <w:pPr>
              <w:autoSpaceDE w:val="0"/>
              <w:autoSpaceDN w:val="0"/>
              <w:spacing w:before="78" w:line="252" w:lineRule="auto"/>
              <w:ind w:right="-10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Корень как обязательная часть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слова. Однокоренные (родственные) слова. Признаки однокоренных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(родственных) слов. Различение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однокоренных слов и синонимов, однокоренных слов и слов с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омонимичными корнями.</w:t>
            </w:r>
          </w:p>
          <w:p w:rsidR="00580D0A" w:rsidRPr="00F9700A" w:rsidRDefault="00580D0A" w:rsidP="000804D4">
            <w:pPr>
              <w:autoSpaceDE w:val="0"/>
              <w:autoSpaceDN w:val="0"/>
              <w:spacing w:before="20" w:line="245" w:lineRule="auto"/>
              <w:ind w:right="-10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Выделение в словах корня (простые случаи)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05.10.2022 12.10.2022</w:t>
            </w:r>
          </w:p>
        </w:tc>
        <w:tc>
          <w:tcPr>
            <w:tcW w:w="4246" w:type="dxa"/>
          </w:tcPr>
          <w:p w:rsidR="00580D0A" w:rsidRPr="00F9700A" w:rsidRDefault="00580D0A" w:rsidP="00357F0B">
            <w:pPr>
              <w:autoSpaceDE w:val="0"/>
              <w:autoSpaceDN w:val="0"/>
              <w:spacing w:before="78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Наблюдение за языковым материалом и рисунками: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сопо​ставление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значений нескольких родственных слов с опорой на собственный речевой опыт и рисунки, высказывание предположений о </w:t>
            </w:r>
            <w:r w:rsidR="0061617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сходстве и различии 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значениях слов, выявление слова, с помощью которого можно объяснить значение всех родственных слов; Объяснение учителем приёма развёрнутого толкования слова как способа определения связи значений родственных слов.</w:t>
            </w:r>
            <w:r w:rsidR="00357F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Работа с понятиям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и«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корень»,«однокоренные слова»: анализ предложенных в учебнике определений; Самостоятельная работа: находить среди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предложенного набора слов слова с заданным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корнем; Работа в парах: подбор родственных слов; Дифференцированное </w:t>
            </w:r>
            <w:r w:rsidR="00357F0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задание: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контролировать правиль​ность объединения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родственных слов в группы при работе с группами слов с омонимичными корнями; Работа с понятие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м«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окончание»: анализ предложенного в </w:t>
            </w:r>
            <w:r w:rsidR="006161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чебнике определения;</w:t>
            </w:r>
          </w:p>
        </w:tc>
        <w:tc>
          <w:tcPr>
            <w:tcW w:w="1275" w:type="dxa"/>
          </w:tcPr>
          <w:p w:rsidR="00580D0A" w:rsidRPr="00F9700A" w:rsidRDefault="00580D0A" w:rsidP="00B75553">
            <w:pPr>
              <w:autoSpaceDE w:val="0"/>
              <w:autoSpaceDN w:val="0"/>
              <w:spacing w:before="78" w:line="254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контроль;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Практическая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Самооценка с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«О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ценочного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листа»;</w:t>
            </w: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родственные слова?»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/4218/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/201796/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корень слова?»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/6080/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/179887/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однокоренные слова?»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/6216/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/201827/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корень слова? Как найти в слове корень?»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/4347/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/271944/</w:t>
            </w:r>
          </w:p>
        </w:tc>
      </w:tr>
      <w:tr w:rsidR="00580D0A" w:rsidRPr="00272E9D" w:rsidTr="00B75553">
        <w:tc>
          <w:tcPr>
            <w:tcW w:w="533" w:type="dxa"/>
          </w:tcPr>
          <w:p w:rsidR="00580D0A" w:rsidRPr="00F9700A" w:rsidRDefault="00580D0A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4.2.</w:t>
            </w:r>
          </w:p>
        </w:tc>
        <w:tc>
          <w:tcPr>
            <w:tcW w:w="2268" w:type="dxa"/>
          </w:tcPr>
          <w:p w:rsidR="00580D0A" w:rsidRPr="00F9700A" w:rsidRDefault="00580D0A" w:rsidP="000804D4">
            <w:pPr>
              <w:autoSpaceDE w:val="0"/>
              <w:autoSpaceDN w:val="0"/>
              <w:spacing w:before="78" w:line="250" w:lineRule="auto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Окончание как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изменяемая часть слова. Изменение формы слова с помощью окончания. </w:t>
            </w:r>
            <w:r w:rsidR="000804D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Различение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изменяемых и неизменяемых слов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4</w:t>
            </w:r>
          </w:p>
        </w:tc>
        <w:tc>
          <w:tcPr>
            <w:tcW w:w="70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580D0A" w:rsidRPr="000F61DC" w:rsidRDefault="000F61DC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13.10.2022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17.10.2022</w:t>
            </w:r>
          </w:p>
        </w:tc>
        <w:tc>
          <w:tcPr>
            <w:tcW w:w="4246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57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Наблюдение за изменением формы слова;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Работа с текстом, в котором встречаются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формы одного и того же слова: поиск форм слова, сравнение форм слова, выявление той части, которой различаются формы слова (изменяемой части слова); Работа с понятие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м«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окончание»: анализ предложенного в учебнике определения; Учебный диалог «Как различать разные слова и формы одного и того же слова?»;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Практическая работа: изменение слова по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предложенному в учебнике образцу, нахождение и выделение в формах одного и того же слова окончания;</w:t>
            </w:r>
          </w:p>
        </w:tc>
        <w:tc>
          <w:tcPr>
            <w:tcW w:w="1275" w:type="dxa"/>
          </w:tcPr>
          <w:p w:rsidR="00580D0A" w:rsidRPr="00F9700A" w:rsidRDefault="00580D0A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 xml:space="preserve">Устный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 xml:space="preserve">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Урок «Что такое окончание? Как найти в слове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окончание?»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/5315/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/185685/</w:t>
            </w:r>
          </w:p>
        </w:tc>
      </w:tr>
      <w:tr w:rsidR="00580D0A" w:rsidRPr="00272E9D" w:rsidTr="00B75553">
        <w:tc>
          <w:tcPr>
            <w:tcW w:w="533" w:type="dxa"/>
          </w:tcPr>
          <w:p w:rsidR="00580D0A" w:rsidRPr="00F9700A" w:rsidRDefault="00580D0A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22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47" w:lineRule="auto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Суффикс как часть слова (наблюдение). Приставка как часть слова (наблюдение)</w:t>
            </w:r>
          </w:p>
        </w:tc>
        <w:tc>
          <w:tcPr>
            <w:tcW w:w="56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</w:tcPr>
          <w:p w:rsidR="00580D0A" w:rsidRPr="00F9700A" w:rsidRDefault="00580D0A" w:rsidP="00F9700A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:rsidR="00580D0A" w:rsidRPr="00F9700A" w:rsidRDefault="00580D0A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19.10.2022 26.10.2022</w:t>
            </w:r>
          </w:p>
        </w:tc>
        <w:tc>
          <w:tcPr>
            <w:tcW w:w="4246" w:type="dxa"/>
          </w:tcPr>
          <w:p w:rsidR="00580D0A" w:rsidRPr="00F9700A" w:rsidRDefault="00580D0A" w:rsidP="00F9700A">
            <w:pPr>
              <w:autoSpaceDE w:val="0"/>
              <w:autoSpaceDN w:val="0"/>
              <w:spacing w:before="78" w:line="257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с записями на доске: сопоставление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однокоренных слов и выявление различий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между ними в значении и в буквенной записи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(среди родственных слов есть несколько слов с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суффиксами, например, это может быть ряд гора, горка, горочка, горный, гористый); Наблюдение за образованием слов с помощью суффиксов, выделение суффиксов, с помощью которых образованы слова, высказывание предположений о значении суффиксов;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Работа в группах: поиск среди предложенного набора слов с одинаковыми суффиксами; Дифференцированное задание: наблюдение за синонимией суффиксов; Наблюдение за образованием слов с помощью приставок, выделение приставок, с помощью которых</w:t>
            </w:r>
            <w:r w:rsidR="0061617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образованы слова, высказывание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предположений о значении приставок; Работа с таблицей: подбор примеров слов с указанными в таблице суффиксами и приставками;</w:t>
            </w:r>
          </w:p>
        </w:tc>
        <w:tc>
          <w:tcPr>
            <w:tcW w:w="1275" w:type="dxa"/>
          </w:tcPr>
          <w:p w:rsidR="00580D0A" w:rsidRPr="00357F0B" w:rsidRDefault="00580D0A" w:rsidP="00B75553">
            <w:pPr>
              <w:autoSpaceDE w:val="0"/>
              <w:autoSpaceDN w:val="0"/>
              <w:spacing w:before="78" w:line="245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57F0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Устный опрос; Диктант;</w:t>
            </w:r>
          </w:p>
        </w:tc>
        <w:tc>
          <w:tcPr>
            <w:tcW w:w="4307" w:type="dxa"/>
          </w:tcPr>
          <w:p w:rsidR="00580D0A" w:rsidRPr="00F9700A" w:rsidRDefault="00580D0A" w:rsidP="005378E5">
            <w:pPr>
              <w:autoSpaceDE w:val="0"/>
              <w:autoSpaceDN w:val="0"/>
              <w:spacing w:before="78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суффикс? Как найти в слове суффикс?»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/4388/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/271233/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приставка? Как найти в слове приставку?»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/5300/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/271975/</w:t>
            </w:r>
          </w:p>
        </w:tc>
      </w:tr>
      <w:tr w:rsidR="00357F0B" w:rsidRPr="00F9700A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разделу:</w:t>
            </w:r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:rsidR="00357F0B" w:rsidRPr="00F9700A" w:rsidRDefault="002316C4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357F0B" w:rsidRPr="00F9700A" w:rsidRDefault="002316C4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3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6" w:line="233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6" w:line="25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681445" w:rsidRPr="00F9700A" w:rsidTr="00B75553">
        <w:tc>
          <w:tcPr>
            <w:tcW w:w="5927" w:type="dxa"/>
            <w:gridSpan w:val="7"/>
          </w:tcPr>
          <w:p w:rsidR="00681445" w:rsidRPr="00F9700A" w:rsidRDefault="00681445" w:rsidP="002316C4">
            <w:pPr>
              <w:autoSpaceDE w:val="0"/>
              <w:autoSpaceDN w:val="0"/>
              <w:spacing w:before="76" w:line="233" w:lineRule="auto"/>
              <w:ind w:left="-108" w:right="-1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5.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Морфология</w:t>
            </w:r>
          </w:p>
        </w:tc>
        <w:tc>
          <w:tcPr>
            <w:tcW w:w="4246" w:type="dxa"/>
          </w:tcPr>
          <w:p w:rsidR="00681445" w:rsidRPr="00F9700A" w:rsidRDefault="00681445" w:rsidP="00E92601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681445" w:rsidRPr="00F9700A" w:rsidRDefault="00681445" w:rsidP="00B75553">
            <w:pPr>
              <w:autoSpaceDE w:val="0"/>
              <w:autoSpaceDN w:val="0"/>
              <w:spacing w:before="76" w:line="25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681445" w:rsidRPr="00F9700A" w:rsidRDefault="00681445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357F0B" w:rsidRPr="00272E9D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5.1.</w:t>
            </w:r>
          </w:p>
        </w:tc>
        <w:tc>
          <w:tcPr>
            <w:tcW w:w="22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Имя существительное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(ознакомление): общее значение, вопросы («кто?», «что?»),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употреб​</w:t>
            </w:r>
            <w:r w:rsidRPr="00F9700A">
              <w:rPr>
                <w:rFonts w:ascii="Times New Roman" w:eastAsia="DejaVu Serif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>‐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ление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в речи</w:t>
            </w:r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8</w:t>
            </w:r>
          </w:p>
        </w:tc>
        <w:tc>
          <w:tcPr>
            <w:tcW w:w="70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27.10.2022 14.11.2022</w:t>
            </w: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Наблюдение за предложенным набором слов: что обознача​ют, на какой вопрос отвечают, формулирование вывода, введение понятия «имя существительное»;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в парах: распределение имён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>существительных на две группы в зависимости от того, на какой вопрос отвечают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:«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что?» или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«кто?»; Наблюдение за лексическим значением имён существитель​ных; Упражнение: находить в тексте слова по заданным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основани​ям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(например, слова, называющие явления природы, черты характера и т. д.);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Дифференцированное задание: выявление общего признака группы слов; Практическая работа: различение (по значению и вопросам)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одушевлённых и неодушевлённых имён существительных; Работа в группах: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группировка имён существительных по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заданным основаниям;</w:t>
            </w:r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8" w:line="254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части речи?»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/6009/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/299655/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«Слова-предметы»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/5338/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/202582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/ Урок «Одушевлённые и неодушевлённые имена существительные»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/6005/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/180768/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«Собственные и нарицательные имена существительные. Правописание собственных имён существительных»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/3975/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/180800/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«Единственное и множественное число существительных»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/5346/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/220306/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«Урок обобщения знаний по теме существительные»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/3591/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/202771/</w:t>
            </w:r>
          </w:p>
        </w:tc>
      </w:tr>
      <w:tr w:rsidR="00357F0B" w:rsidRPr="00272E9D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5.2.</w:t>
            </w:r>
          </w:p>
        </w:tc>
        <w:tc>
          <w:tcPr>
            <w:tcW w:w="22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Глагол (ознакомление): общее значение, вопросы («что делать?»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,«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что сделать?» и др.), употреб​ление в речи</w:t>
            </w:r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57F0B" w:rsidRPr="0064576B" w:rsidRDefault="0064576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16.11.2022 24.11.2022</w:t>
            </w:r>
          </w:p>
        </w:tc>
        <w:tc>
          <w:tcPr>
            <w:tcW w:w="4246" w:type="dxa"/>
          </w:tcPr>
          <w:p w:rsidR="00015757" w:rsidRDefault="00357F0B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Наблюдение за предложенным набором слов: что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обознача​ют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, на какой вопрос отвечают, формулирование вывода, введение понятия «имя существительное»; </w:t>
            </w:r>
          </w:p>
          <w:p w:rsidR="00357F0B" w:rsidRPr="00F9700A" w:rsidRDefault="00357F0B" w:rsidP="00015757">
            <w:pPr>
              <w:autoSpaceDE w:val="0"/>
              <w:autoSpaceDN w:val="0"/>
              <w:spacing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Упражнение: распределение глаголов на две группы в зави​симости от того, на какой вопрос отвечают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:«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что делать?» или «что сделать?»;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Наблюдение за лексическим значением глаголов.</w:t>
            </w:r>
          </w:p>
          <w:p w:rsidR="00357F0B" w:rsidRPr="00F9700A" w:rsidRDefault="00357F0B" w:rsidP="00E92601">
            <w:pPr>
              <w:autoSpaceDE w:val="0"/>
              <w:autoSpaceDN w:val="0"/>
              <w:spacing w:before="1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Дифференцированное задание: группировка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глаголов в зависимости от того, называют они движение или чувства; Практическая работа: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выписать из набора слов только глаголы;</w:t>
            </w:r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8" w:line="252" w:lineRule="auto"/>
              <w:ind w:left="34" w:firstLine="3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«Слова-действия»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/5340/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/202803/ Урок «Единственное и множественное число глаголов»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/4241/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/220364/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«Урок обобщения знаний по теме «Глагол»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/5339/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/299685/</w:t>
            </w:r>
          </w:p>
        </w:tc>
      </w:tr>
      <w:tr w:rsidR="00357F0B" w:rsidRPr="00272E9D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5.3.</w:t>
            </w:r>
          </w:p>
        </w:tc>
        <w:tc>
          <w:tcPr>
            <w:tcW w:w="22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Имя прилагательное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(ознакомление): общее значение, вопросы («какой?», «какая?»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,</w:t>
            </w:r>
            <w:r w:rsidR="0001575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</w:t>
            </w:r>
            <w:proofErr w:type="gramEnd"/>
            <w:r w:rsidR="0001575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какое?», «какие?»),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употребление в речи</w:t>
            </w:r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25.11.2022 01.12.2022</w:t>
            </w: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Наблюдение за лексическим значением имён прилагательных; Дифференцированное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задание: выявление общего признака группы имён прилагательных; Практическая работа: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выписывание из текста имён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прилага​тельных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;</w:t>
            </w:r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8" w:line="245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 Диктант;</w:t>
            </w: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«Слова-признаки»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/5341/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/220457/ Урок «Единственное и множественное число прилагательных»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/4279/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/181105/</w:t>
            </w:r>
          </w:p>
        </w:tc>
      </w:tr>
      <w:tr w:rsidR="00357F0B" w:rsidRPr="00272E9D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5.4.</w:t>
            </w:r>
          </w:p>
        </w:tc>
        <w:tc>
          <w:tcPr>
            <w:tcW w:w="22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Предлог. Отличие предлогов от приставок.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Наиболее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распространённые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>предлоги: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 xml:space="preserve"> в, на, из, без, над, до, у, о, об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и др.</w:t>
            </w:r>
            <w:proofErr w:type="gramEnd"/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4</w:t>
            </w:r>
          </w:p>
        </w:tc>
        <w:tc>
          <w:tcPr>
            <w:tcW w:w="70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02.12.2022 07.12.2022</w:t>
            </w: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Учебный диалог «Чем похожи и чем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различаются предлоги и приставки?»;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Совместное составление алгоритма различения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</w:t>
            </w:r>
            <w:r w:rsidR="0001575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иставок и предлогов; Списывание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предложений с раскрытием скобок на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основе применения алгоритма различения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предлогов и приставок; Творческая работа: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составление предложений, в которых есть одинаково звучащие предлоги и приставки;</w:t>
            </w:r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8" w:line="23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Устный опрос;</w:t>
            </w: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8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Урок «Для чего служат предлоги в речи? Как пишутся предлоги со словами?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»(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/4242/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/220863/ Урок «Закрепление по разделу «Части речи»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/5344/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/220895/</w:t>
            </w:r>
          </w:p>
        </w:tc>
      </w:tr>
      <w:tr w:rsidR="00357F0B" w:rsidRPr="00F9700A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24</w:t>
            </w:r>
          </w:p>
        </w:tc>
        <w:tc>
          <w:tcPr>
            <w:tcW w:w="708" w:type="dxa"/>
          </w:tcPr>
          <w:p w:rsidR="00357F0B" w:rsidRPr="00F9700A" w:rsidRDefault="002316C4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357F0B" w:rsidRPr="00F9700A" w:rsidRDefault="002316C4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2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6" w:line="233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6" w:line="25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681445" w:rsidRPr="00F9700A" w:rsidTr="00B75553">
        <w:tc>
          <w:tcPr>
            <w:tcW w:w="5927" w:type="dxa"/>
            <w:gridSpan w:val="7"/>
          </w:tcPr>
          <w:p w:rsidR="00681445" w:rsidRPr="00F9700A" w:rsidRDefault="00681445" w:rsidP="002316C4">
            <w:pPr>
              <w:autoSpaceDE w:val="0"/>
              <w:autoSpaceDN w:val="0"/>
              <w:spacing w:before="76" w:line="233" w:lineRule="auto"/>
              <w:ind w:left="-108" w:right="-1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6.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Синтаксис</w:t>
            </w:r>
          </w:p>
        </w:tc>
        <w:tc>
          <w:tcPr>
            <w:tcW w:w="4246" w:type="dxa"/>
          </w:tcPr>
          <w:p w:rsidR="00681445" w:rsidRPr="00F9700A" w:rsidRDefault="00681445" w:rsidP="00E92601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681445" w:rsidRPr="00F9700A" w:rsidRDefault="00681445" w:rsidP="00B75553">
            <w:pPr>
              <w:autoSpaceDE w:val="0"/>
              <w:autoSpaceDN w:val="0"/>
              <w:spacing w:before="76" w:line="25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681445" w:rsidRPr="00F9700A" w:rsidRDefault="00681445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357F0B" w:rsidRPr="00272E9D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6.1.</w:t>
            </w:r>
          </w:p>
        </w:tc>
        <w:tc>
          <w:tcPr>
            <w:tcW w:w="2268" w:type="dxa"/>
          </w:tcPr>
          <w:p w:rsidR="00357F0B" w:rsidRPr="00F9700A" w:rsidRDefault="00357F0B" w:rsidP="0061617B">
            <w:pPr>
              <w:autoSpaceDE w:val="0"/>
              <w:autoSpaceDN w:val="0"/>
              <w:spacing w:before="78" w:line="247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Порядок слов в предложении; связь слов в предложении (повторение).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Предложение как единица языка.</w:t>
            </w:r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08.12.2022 14.12.2022</w:t>
            </w: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Обсуждение проблемного вопроса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«Ч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ем различаются предло​жение и „не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предложение“?»;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Наблюдение за связью слов в предложении;</w:t>
            </w:r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предложение?»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/3487/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/178281/ Урок «Связь слов в предложении»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/5623/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/179793/ Урок «В мире предложений»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/3616/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/289378/</w:t>
            </w:r>
          </w:p>
        </w:tc>
      </w:tr>
      <w:tr w:rsidR="00357F0B" w:rsidRPr="00272E9D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6.2.</w:t>
            </w:r>
          </w:p>
        </w:tc>
        <w:tc>
          <w:tcPr>
            <w:tcW w:w="2268" w:type="dxa"/>
          </w:tcPr>
          <w:p w:rsidR="00357F0B" w:rsidRPr="00F9700A" w:rsidRDefault="00357F0B" w:rsidP="0061617B">
            <w:pPr>
              <w:autoSpaceDE w:val="0"/>
              <w:autoSpaceDN w:val="0"/>
              <w:spacing w:before="76" w:line="252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Предложение и слово. Отличие предложения от слова. Наблюдение за выделением в устной речи одного из слов предложения (логическое ударение)</w:t>
            </w:r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57F0B" w:rsidRPr="00F9700A" w:rsidRDefault="00357F0B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6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15.12.2022 17.12.2022</w:t>
            </w: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6" w:line="254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Упражнение: запись предложений с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употреблением слов в предложениях в нужной форме (с опорой на </w:t>
            </w:r>
            <w:r w:rsidR="0001575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собственный речевой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опыт);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Работа в парах: составление предложений из набора слов;</w:t>
            </w:r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6" w:line="25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предложение?»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/3487/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/178281/ Урок «Связь слов в предложении»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/5623/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/179793/</w:t>
            </w:r>
          </w:p>
        </w:tc>
      </w:tr>
      <w:tr w:rsidR="00357F0B" w:rsidRPr="00272E9D" w:rsidTr="00B75553">
        <w:tc>
          <w:tcPr>
            <w:tcW w:w="533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6.3.</w:t>
            </w:r>
          </w:p>
        </w:tc>
        <w:tc>
          <w:tcPr>
            <w:tcW w:w="2268" w:type="dxa"/>
          </w:tcPr>
          <w:p w:rsidR="00357F0B" w:rsidRPr="00F9700A" w:rsidRDefault="00357F0B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Виды предложений по цели высказывания: повествовательные, вопросительные, побудительные предложения.</w:t>
            </w:r>
          </w:p>
        </w:tc>
        <w:tc>
          <w:tcPr>
            <w:tcW w:w="56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57F0B" w:rsidRPr="00F9700A" w:rsidRDefault="00357F0B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357F0B" w:rsidRPr="00F9700A" w:rsidRDefault="00357F0B" w:rsidP="000804D4">
            <w:pPr>
              <w:autoSpaceDE w:val="0"/>
              <w:autoSpaceDN w:val="0"/>
              <w:spacing w:before="78" w:line="230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19.12.2022</w:t>
            </w: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с рисунками и подписями к рисункам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(предложения различаются по цели высказывания, например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:«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Снег идёт. Снег идёт?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Снег, иди!»): сравнение ситуаций, изображённых на рисунке, формулирование вывода о целях, с которыми произносятся предложения;</w:t>
            </w:r>
            <w:proofErr w:type="gramEnd"/>
          </w:p>
        </w:tc>
        <w:tc>
          <w:tcPr>
            <w:tcW w:w="1275" w:type="dxa"/>
          </w:tcPr>
          <w:p w:rsidR="00357F0B" w:rsidRPr="00F9700A" w:rsidRDefault="00357F0B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«Повествовательные, побудительные и восклицательные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предложения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»(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/5326/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/221236/</w:t>
            </w:r>
          </w:p>
        </w:tc>
      </w:tr>
      <w:tr w:rsidR="00015757" w:rsidRPr="00272E9D" w:rsidTr="00B75553">
        <w:tc>
          <w:tcPr>
            <w:tcW w:w="533" w:type="dxa"/>
          </w:tcPr>
          <w:p w:rsidR="00015757" w:rsidRPr="00F9700A" w:rsidRDefault="0001575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6.4.</w:t>
            </w:r>
          </w:p>
        </w:tc>
        <w:tc>
          <w:tcPr>
            <w:tcW w:w="2268" w:type="dxa"/>
          </w:tcPr>
          <w:p w:rsidR="00015757" w:rsidRPr="00F9700A" w:rsidRDefault="00015757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Виды предложений по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эмоциональной окраске (по интонации): восклицательные и невосклицательные предложения</w:t>
            </w:r>
          </w:p>
        </w:tc>
        <w:tc>
          <w:tcPr>
            <w:tcW w:w="568" w:type="dxa"/>
          </w:tcPr>
          <w:p w:rsidR="00015757" w:rsidRPr="00F9700A" w:rsidRDefault="0001575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15757" w:rsidRPr="00F9700A" w:rsidRDefault="0001575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15757" w:rsidRPr="00F9700A" w:rsidRDefault="0001575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015757" w:rsidRPr="00F9700A" w:rsidRDefault="0001575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21.12.2022 22.12.2022</w:t>
            </w:r>
          </w:p>
        </w:tc>
        <w:tc>
          <w:tcPr>
            <w:tcW w:w="4246" w:type="dxa"/>
          </w:tcPr>
          <w:p w:rsidR="00015757" w:rsidRPr="00F9700A" w:rsidRDefault="00015757" w:rsidP="00E92601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Составление таблицы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«В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иды предложений по цели высказы​вания», подбор примеров;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с рисунками и подписями к рисункам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(предложения различаются по эмоциональной окраске, например: «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Ланды​ши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расцвели. Ландыши расцвели!»): сравнение ситуаций, изображённых на рисунках, наблюдение за интонационным оформлением предложений;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в парах: сопоставление предложений,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различающих​ся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по эмоциональной окраске, произношение предложений с соответствующей интонацией; Практическая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>работа: выбирать из текста предложения по заданным признакам;</w:t>
            </w:r>
          </w:p>
        </w:tc>
        <w:tc>
          <w:tcPr>
            <w:tcW w:w="1275" w:type="dxa"/>
          </w:tcPr>
          <w:p w:rsidR="00015757" w:rsidRPr="00F9700A" w:rsidRDefault="00015757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015757" w:rsidRPr="00F9700A" w:rsidRDefault="00015757" w:rsidP="005378E5">
            <w:pPr>
              <w:tabs>
                <w:tab w:val="left" w:pos="4003"/>
              </w:tabs>
              <w:autoSpaceDE w:val="0"/>
              <w:autoSpaceDN w:val="0"/>
              <w:spacing w:before="78" w:line="245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«Виды предложений по интонации»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/5327/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/123881/</w:t>
            </w:r>
          </w:p>
        </w:tc>
      </w:tr>
      <w:tr w:rsidR="00357F0B" w:rsidRPr="00F9700A" w:rsidTr="00B75553">
        <w:tc>
          <w:tcPr>
            <w:tcW w:w="533" w:type="dxa"/>
          </w:tcPr>
          <w:p w:rsidR="00357F0B" w:rsidRPr="00015757" w:rsidRDefault="00357F0B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357F0B" w:rsidRPr="00F9700A" w:rsidRDefault="00015757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568" w:type="dxa"/>
          </w:tcPr>
          <w:p w:rsidR="00357F0B" w:rsidRPr="00015757" w:rsidRDefault="0001575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11</w:t>
            </w:r>
          </w:p>
        </w:tc>
        <w:tc>
          <w:tcPr>
            <w:tcW w:w="708" w:type="dxa"/>
          </w:tcPr>
          <w:p w:rsidR="00357F0B" w:rsidRPr="00015757" w:rsidRDefault="00E2589E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:rsidR="00357F0B" w:rsidRPr="00015757" w:rsidRDefault="00E2589E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</w:tcPr>
          <w:p w:rsidR="00357F0B" w:rsidRPr="00015757" w:rsidRDefault="00357F0B" w:rsidP="000804D4">
            <w:pPr>
              <w:autoSpaceDE w:val="0"/>
              <w:autoSpaceDN w:val="0"/>
              <w:spacing w:before="78" w:line="230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</w:tcPr>
          <w:p w:rsidR="00357F0B" w:rsidRPr="00F9700A" w:rsidRDefault="00357F0B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357F0B" w:rsidRPr="00015757" w:rsidRDefault="00357F0B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357F0B" w:rsidRPr="00F9700A" w:rsidRDefault="00357F0B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681445" w:rsidRPr="00F9700A" w:rsidTr="00B75553">
        <w:tc>
          <w:tcPr>
            <w:tcW w:w="5927" w:type="dxa"/>
            <w:gridSpan w:val="7"/>
          </w:tcPr>
          <w:p w:rsidR="00681445" w:rsidRPr="00015757" w:rsidRDefault="00681445" w:rsidP="000804D4">
            <w:pPr>
              <w:autoSpaceDE w:val="0"/>
              <w:autoSpaceDN w:val="0"/>
              <w:spacing w:before="78" w:line="230" w:lineRule="auto"/>
              <w:ind w:left="-108" w:right="-1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7.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Орфография и пунктуация</w:t>
            </w:r>
          </w:p>
        </w:tc>
        <w:tc>
          <w:tcPr>
            <w:tcW w:w="4246" w:type="dxa"/>
          </w:tcPr>
          <w:p w:rsidR="00681445" w:rsidRPr="00F9700A" w:rsidRDefault="00681445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681445" w:rsidRPr="00015757" w:rsidRDefault="00681445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681445" w:rsidRPr="00F9700A" w:rsidRDefault="00681445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191097" w:rsidRPr="00F9700A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7.1.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54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Повторение правил право-писания, изученных в 1 классе: прописная буква в начале предложения и в 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именах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собственных (имена, фамилии, клички животных); знаки препинания в конце предложения; перенос слов со строки на строку (без учёта морфемного членения 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слова); гласные после шипящих в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сочетаниях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жи, ши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(в положении под ударением),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ча, ща, чу, щу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;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сочетания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чк, чн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23.12.2022 13.01.2023</w:t>
            </w:r>
          </w:p>
        </w:tc>
        <w:tc>
          <w:tcPr>
            <w:tcW w:w="4246" w:type="dxa"/>
          </w:tcPr>
          <w:p w:rsidR="00191097" w:rsidRPr="00F9700A" w:rsidRDefault="00191097" w:rsidP="00B05B30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Учебный диалог «Как использовать алгоритм порядка действий при списывании?»;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Комментированное письмо: объяснение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различия в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звуко​</w:t>
            </w:r>
            <w:r w:rsidRPr="00F9700A">
              <w:rPr>
                <w:rFonts w:ascii="Times New Roman" w:eastAsia="DejaVu Serif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‐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буквенном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составе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записываемых слов;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Упражнения на закрепление правила написания сочетаний жи, ши, ча, ща, чу, щу; чк, чн. Взаимопроверка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.О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существ​ление самоконтроля использования правила; Наблюдение за языковым материалом: формулирование на основе анализа предложенного материала ответа на вопрос, связанный с правилом переноса слов, уточнение правила переноса слов (буквы й, ь, ъ);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с таблицей (в одном столбце слова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разделены по слогам, в другом столбце эти же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слова разделены дляпере​носа): сопоставление различия деления слов на слоги и для переноса,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объяснение разницы; Работа в парах: ответы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на вопросы, в которых обязательно нужно будет применить правило написания собственных имён существительных;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5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контроль;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Диктант;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Урок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«Какие слова пишутся с заглавной буквы?»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/3626/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/219981/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Урок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«Какие знаки препинания ставятся в конце предложения?»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/5289/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/201290/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«Как переносить с одной строки на другую?»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/5296/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/201954/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«Буквосочетания ЖИ – ШИ,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ЧА – ЩА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, ЧУ – ЩУ»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/6006/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/220105/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«Разделительный мягкий знак»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/5324/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/202489/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«Правописание слов с безударным гласным в корне»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/6097/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/220043/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«Когда написание букв, обозначающих безударные гласные звуки в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корне слов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, надо запомнить?»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(РЭШ) https://resh.edu.ru/subject/lesson/3552/start/202208/</w:t>
            </w:r>
          </w:p>
        </w:tc>
      </w:tr>
      <w:tr w:rsidR="00191097" w:rsidRPr="00F9700A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7.2.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Формирование орфографической зоркости: осознание места возможного возникновения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орфографической ошибки.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14.01.2023 27.01.2023</w:t>
            </w:r>
          </w:p>
        </w:tc>
        <w:tc>
          <w:tcPr>
            <w:tcW w:w="4246" w:type="dxa"/>
          </w:tcPr>
          <w:p w:rsidR="00191097" w:rsidRPr="00B05B30" w:rsidRDefault="00191097" w:rsidP="00E92601">
            <w:pPr>
              <w:autoSpaceDE w:val="0"/>
              <w:autoSpaceDN w:val="0"/>
              <w:spacing w:before="78" w:line="254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Практическая работа: запись слов с делением для переноса, осуществление самоконтроля при делении слов для переноса;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Дифференцированное задание: нахождение слов по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заданно​му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основанию </w:t>
            </w:r>
            <w:r w:rsidRP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(слова, которые нельзя перенести);</w:t>
            </w:r>
          </w:p>
        </w:tc>
        <w:tc>
          <w:tcPr>
            <w:tcW w:w="1275" w:type="dxa"/>
          </w:tcPr>
          <w:p w:rsidR="00191097" w:rsidRPr="00B05B30" w:rsidRDefault="00191097" w:rsidP="00B75553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4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«Когда написание букв, обозначающих безударные гласные звуки в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корне слов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, надо запомнить?»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(РЭШ) https://resh.edu.ru/subject/lesson/3552/start/202208/</w:t>
            </w:r>
          </w:p>
        </w:tc>
      </w:tr>
      <w:tr w:rsidR="00191097" w:rsidRPr="00272E9D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7.3.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6" w:line="233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Понятие орфограммы.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6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28.01.2023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30.01.2023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Наблюдение за языковым материалом: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формулирование на основе анализа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предложенного материала ответа на вопрос, связанный с правилом переноса слов, уточнение правила переноса слов (буквы й, ь, ъ);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infourok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konspekt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uroka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russkogo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yazika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na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teme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ponyatie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ob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orfogramme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klass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planeta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znaniy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-733159.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html</w:t>
            </w:r>
          </w:p>
        </w:tc>
      </w:tr>
      <w:tr w:rsidR="00191097" w:rsidRPr="00191097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7.4.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Использование различных способов решения орфографической задачи в зависимости от места орфограммы в слове.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01.02.2023 11.02.2023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54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Упражнение: нахождение и фикса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ция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орфограммы «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Прове​ряемые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безударные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гласные в корне слова»; Дифференцированное задание: нахождение ошибок в подборе проверочных слов к 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словам с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орфограммой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«Прове​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ряемые 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безударные гласные в корне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слова»;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5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https://урок.рф/library/formirovanie_orfograficheskoj_zorkosti_ispolzovan_171106.html</w:t>
            </w:r>
          </w:p>
        </w:tc>
      </w:tr>
      <w:tr w:rsidR="00191097" w:rsidRPr="00191097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7.5.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47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Использование орфографического словаря учебника для определения (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уточ​нения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) написания слова.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13.02.2023 22.02.2023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Объяснение учащимися собственных действий при подборе проверочных слов и указание на тип орфограммы;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https://resh.edu.ru/subject/lesson/7667/conspect/306555/</w:t>
            </w:r>
          </w:p>
        </w:tc>
      </w:tr>
      <w:tr w:rsidR="00191097" w:rsidRPr="00191097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7.6.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6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Контр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оль и самоконтроль при проверке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собственных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 предложенных текстов.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6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23.02.2023 04.03.2023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Самостоятельная работа: находить и фиксировать (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графиче​ски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обозначать) орфограммы;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6" w:line="25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https://infourok.ru/prezentaciya-na-temu-razvitie-navikov-kontrolya-i-samokontrolya-u-uchaschihsya-mladshih-klassov-1887949.html</w:t>
            </w:r>
          </w:p>
        </w:tc>
      </w:tr>
      <w:tr w:rsidR="00191097" w:rsidRPr="00272E9D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7.7.</w:t>
            </w:r>
          </w:p>
        </w:tc>
        <w:tc>
          <w:tcPr>
            <w:tcW w:w="2268" w:type="dxa"/>
          </w:tcPr>
          <w:p w:rsidR="0045613D" w:rsidRDefault="00191097" w:rsidP="0061617B">
            <w:pPr>
              <w:autoSpaceDE w:val="0"/>
              <w:autoSpaceDN w:val="0"/>
              <w:spacing w:before="78" w:line="254" w:lineRule="auto"/>
              <w:ind w:left="3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Ознакомление с правилами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правописания и их применение: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 разделительный мягкий знак;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- сочетания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чт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, щн, нч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;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- проверяемые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безударные гласные в корне слова;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 парные звонкие и глухие согласные в корне слова;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- непроверяемые гласные и согласные (перечень слов в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орфографическом словаре учебника);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- прописная буква в именах собственных: имена, фамилии,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тчества людей, клички животных,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географические названия;</w:t>
            </w:r>
          </w:p>
          <w:p w:rsidR="00191097" w:rsidRPr="00F9700A" w:rsidRDefault="00191097" w:rsidP="0045613D">
            <w:pPr>
              <w:autoSpaceDE w:val="0"/>
              <w:autoSpaceDN w:val="0"/>
              <w:spacing w:line="254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- раздельное написание предлогов с именами существительными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6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06.03.2023 13.03.2023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с рисунками и подписями к ним,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анализируются слова типа маг — мак, пруд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—п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рут, луг — лук и т. д.; Учебный диалог «Когда нужно сомневаться при обозначении буквой согласных звуков, парных по звонкости —глухо​сти?», в ходе диалога учащиеся доказывают необходимость проверки согласных звуков на конце слова и предлагают способ её выполнения;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Совместное создание алгоритма проверки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орфограммы «Парные по звонкости — глухости согласные в корне слова»; Работа в парах: выбор слов по заданному основанию (поиск слов, в которых необходимо проверить парный по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звонко​сти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— глухости согласный);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«Буквосочетания ЧК, ЧН, ЧТ, ЩН, НЧ»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/4223/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/129970/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«Правописание слов с парными по глухости-звонкости согласным звуком на конце слова или перед согласным в корне»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/3582/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/141522/</w:t>
            </w:r>
          </w:p>
        </w:tc>
      </w:tr>
      <w:tr w:rsidR="00015757" w:rsidRPr="00191097" w:rsidTr="00B75553">
        <w:tc>
          <w:tcPr>
            <w:tcW w:w="533" w:type="dxa"/>
          </w:tcPr>
          <w:p w:rsidR="00015757" w:rsidRPr="00191097" w:rsidRDefault="0001575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015757" w:rsidRPr="00191097" w:rsidRDefault="00191097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568" w:type="dxa"/>
          </w:tcPr>
          <w:p w:rsidR="00015757" w:rsidRPr="00191097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50</w:t>
            </w:r>
          </w:p>
        </w:tc>
        <w:tc>
          <w:tcPr>
            <w:tcW w:w="708" w:type="dxa"/>
          </w:tcPr>
          <w:p w:rsidR="00015757" w:rsidRPr="00191097" w:rsidRDefault="00E2589E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015757" w:rsidRPr="00191097" w:rsidRDefault="00E2589E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9" w:type="dxa"/>
          </w:tcPr>
          <w:p w:rsidR="00015757" w:rsidRPr="00191097" w:rsidRDefault="00015757" w:rsidP="000804D4">
            <w:pPr>
              <w:autoSpaceDE w:val="0"/>
              <w:autoSpaceDN w:val="0"/>
              <w:spacing w:before="78" w:line="230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</w:tcPr>
          <w:p w:rsidR="00015757" w:rsidRPr="00191097" w:rsidRDefault="00015757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015757" w:rsidRPr="00191097" w:rsidRDefault="00015757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015757" w:rsidRPr="00191097" w:rsidRDefault="00015757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681445" w:rsidRPr="00191097" w:rsidTr="00B75553">
        <w:tc>
          <w:tcPr>
            <w:tcW w:w="5927" w:type="dxa"/>
            <w:gridSpan w:val="7"/>
          </w:tcPr>
          <w:p w:rsidR="00681445" w:rsidRPr="00191097" w:rsidRDefault="00681445" w:rsidP="000804D4">
            <w:pPr>
              <w:autoSpaceDE w:val="0"/>
              <w:autoSpaceDN w:val="0"/>
              <w:spacing w:before="78" w:line="230" w:lineRule="auto"/>
              <w:ind w:left="-108" w:right="-1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8. </w:t>
            </w:r>
            <w:r w:rsidRPr="00F9700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Развитие речи</w:t>
            </w:r>
          </w:p>
        </w:tc>
        <w:tc>
          <w:tcPr>
            <w:tcW w:w="4246" w:type="dxa"/>
          </w:tcPr>
          <w:p w:rsidR="00681445" w:rsidRPr="00191097" w:rsidRDefault="00681445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681445" w:rsidRPr="00191097" w:rsidRDefault="00681445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681445" w:rsidRPr="00191097" w:rsidRDefault="00681445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191097" w:rsidRPr="00272E9D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8.1.</w:t>
            </w:r>
          </w:p>
        </w:tc>
        <w:tc>
          <w:tcPr>
            <w:tcW w:w="2268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52" w:lineRule="auto"/>
              <w:ind w:left="34" w:right="-10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Выбор языковых сре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дств в с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оответствии с целями и условиями устного общения для эффективного решения коммуникативной задачи (для ответа на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заданный вопрос, для выражения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собственного мнения).</w:t>
            </w:r>
          </w:p>
          <w:p w:rsidR="00191097" w:rsidRPr="00F9700A" w:rsidRDefault="0061617B" w:rsidP="0061617B">
            <w:pPr>
              <w:autoSpaceDE w:val="0"/>
              <w:autoSpaceDN w:val="0"/>
              <w:spacing w:before="20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Овладение</w:t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основными </w:t>
            </w:r>
            <w:r w:rsidR="00191097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умениями ведения разговора (начать, </w:t>
            </w:r>
            <w:r w:rsidR="00191097"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191097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поддержать, закончить разговор, привлечь внимание и т. п.).</w:t>
            </w:r>
          </w:p>
          <w:p w:rsidR="00191097" w:rsidRPr="00F9700A" w:rsidRDefault="00191097" w:rsidP="000804D4">
            <w:pPr>
              <w:autoSpaceDE w:val="0"/>
              <w:autoSpaceDN w:val="0"/>
              <w:spacing w:before="20" w:line="245" w:lineRule="auto"/>
              <w:ind w:left="34" w:right="-10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Практическое овладение диалогической формой речи.</w:t>
            </w:r>
          </w:p>
          <w:p w:rsidR="00191097" w:rsidRPr="00F9700A" w:rsidRDefault="00191097" w:rsidP="0061617B">
            <w:pPr>
              <w:autoSpaceDE w:val="0"/>
              <w:autoSpaceDN w:val="0"/>
              <w:spacing w:before="1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15.03.2023 16.03.2023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Учебный диалог, в ходе которого учащиеся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учатся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опреде​лять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особенности ситуации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общения: цели, задачи, состав участников,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место, время, средства коммуникации;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B05B3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Обобще​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ние результатов диалога: сообщение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учителя о том, что в ситуации общения важно удерживать цель общения, учитывать, с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кем и где происходит общение, поскольку от этих особенностей ситуации зависит выбор языковых средств;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Комментированный устный выбор правильной реплики из нескольких предложенных,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обоснование целесообразности выбора языковых средств, соответствующих цели и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услови​ям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общения;</w:t>
            </w:r>
          </w:p>
        </w:tc>
        <w:tc>
          <w:tcPr>
            <w:tcW w:w="1275" w:type="dxa"/>
          </w:tcPr>
          <w:p w:rsidR="00B75553" w:rsidRDefault="00191097" w:rsidP="00B75553">
            <w:pPr>
              <w:autoSpaceDE w:val="0"/>
              <w:autoSpaceDN w:val="0"/>
              <w:spacing w:before="78" w:line="252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Устный опрос; Самооценка с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использованием</w:t>
            </w:r>
          </w:p>
          <w:p w:rsidR="00191097" w:rsidRPr="00F9700A" w:rsidRDefault="00191097" w:rsidP="00B75553">
            <w:pPr>
              <w:autoSpaceDE w:val="0"/>
              <w:autoSpaceDN w:val="0"/>
              <w:spacing w:before="78" w:line="252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«Оценочного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листа»;</w:t>
            </w:r>
          </w:p>
        </w:tc>
        <w:tc>
          <w:tcPr>
            <w:tcW w:w="4307" w:type="dxa"/>
          </w:tcPr>
          <w:p w:rsidR="00B75553" w:rsidRDefault="00191097" w:rsidP="00B75553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Урок «Как люди общаются друг с другом (у</w:t>
            </w:r>
            <w:r w:rsid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стная и письменная речь)» (МЭШ)</w:t>
            </w:r>
          </w:p>
          <w:p w:rsidR="00B75553" w:rsidRDefault="001F7AEA" w:rsidP="00B75553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hyperlink r:id="rId7" w:history="1"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https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://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uchebnik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.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mos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.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ru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/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material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_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view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/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lesson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_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templates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/1948601</w:t>
              </w:r>
            </w:hyperlink>
          </w:p>
          <w:p w:rsidR="00B75553" w:rsidRDefault="00191097" w:rsidP="00B75553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?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menuReferrer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=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catalogue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B75553" w:rsidRDefault="00191097" w:rsidP="005378E5">
            <w:pPr>
              <w:autoSpaceDE w:val="0"/>
              <w:autoSpaceDN w:val="0"/>
              <w:spacing w:before="20" w:line="25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«Какая бывает речь» (РЭШ) </w:t>
            </w:r>
            <w:hyperlink r:id="rId8" w:history="1"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https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://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resh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.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edu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.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ru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/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subject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/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lesson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/4202/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</w:rPr>
                <w:t>start</w:t>
              </w:r>
              <w:r w:rsidR="00B75553" w:rsidRPr="0098662D">
                <w:rPr>
                  <w:rStyle w:val="aff8"/>
                  <w:rFonts w:ascii="Times New Roman" w:eastAsia="Times New Roman" w:hAnsi="Times New Roman" w:cs="Times New Roman"/>
                  <w:w w:val="97"/>
                  <w:sz w:val="20"/>
                  <w:szCs w:val="20"/>
                  <w:lang w:val="ru-RU"/>
                </w:rPr>
                <w:t>/123206/</w:t>
              </w:r>
            </w:hyperlink>
          </w:p>
          <w:p w:rsidR="00B75553" w:rsidRDefault="00191097" w:rsidP="00B75553">
            <w:pPr>
              <w:autoSpaceDE w:val="0"/>
              <w:autoSpaceDN w:val="0"/>
              <w:spacing w:before="20" w:line="25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можно узнать о человеке по его речи?» </w:t>
            </w:r>
            <w:r w:rsid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(РЭШ)</w:t>
            </w:r>
          </w:p>
          <w:p w:rsidR="00191097" w:rsidRPr="00B75553" w:rsidRDefault="00191097" w:rsidP="005378E5">
            <w:pPr>
              <w:autoSpaceDE w:val="0"/>
              <w:autoSpaceDN w:val="0"/>
              <w:spacing w:before="20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/3953/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="00B75553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/178188/</w:t>
            </w:r>
          </w:p>
        </w:tc>
      </w:tr>
      <w:tr w:rsidR="00191097" w:rsidRPr="00272E9D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8.2.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0.5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17.03.2023 18.03.2023</w:t>
            </w:r>
          </w:p>
        </w:tc>
        <w:tc>
          <w:tcPr>
            <w:tcW w:w="4246" w:type="dxa"/>
          </w:tcPr>
          <w:p w:rsidR="00191097" w:rsidRPr="00F9700A" w:rsidRDefault="00191097" w:rsidP="00681445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Ролевые игры, разыгрывание сценок для отработки умений ведения разговора: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начать, поддержать, закончить разговор,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привлечь внимание и т.п.;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Творческое задание: создание собственных диалогов в ситуациях необходимости начать,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поддержать, закончить разговор, привлечь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внимание и т. п.;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Наблюдение за нормами речевого этикета;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Ролевая игра, в которую включена отработка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этикетных выражений; Самонаблюдение с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целью оценить собственную речевую культуру во время повседневного общения;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Ролевая игра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«Наблюдатели», цель </w:t>
            </w:r>
            <w:r w:rsidR="00681445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игры связана с оценива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нием правильности выбора языковых 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неязыковых средств устного общения на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уроке и на переменах;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Творческое задание: создать плакат с правилами участия в диалоге (умение слышать, точно реагировать на </w:t>
            </w:r>
            <w:r w:rsidR="00681445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реплики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поддерживать разговор, приводить доводы);</w:t>
            </w:r>
          </w:p>
        </w:tc>
        <w:tc>
          <w:tcPr>
            <w:tcW w:w="1275" w:type="dxa"/>
          </w:tcPr>
          <w:p w:rsidR="00B75553" w:rsidRDefault="00191097" w:rsidP="00B75553">
            <w:pPr>
              <w:autoSpaceDE w:val="0"/>
              <w:autoSpaceDN w:val="0"/>
              <w:spacing w:before="78" w:line="252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Устный опрос; Самооценка с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использованием</w:t>
            </w:r>
          </w:p>
          <w:p w:rsidR="00191097" w:rsidRPr="00F9700A" w:rsidRDefault="00191097" w:rsidP="00B75553">
            <w:pPr>
              <w:autoSpaceDE w:val="0"/>
              <w:autoSpaceDN w:val="0"/>
              <w:spacing w:before="78" w:line="252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«Оценочного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листа»;</w:t>
            </w:r>
          </w:p>
        </w:tc>
        <w:tc>
          <w:tcPr>
            <w:tcW w:w="4307" w:type="dxa"/>
          </w:tcPr>
          <w:p w:rsidR="00B75553" w:rsidRDefault="00191097" w:rsidP="005378E5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Урок «Монолог и диалог»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/4225/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/288075/ </w:t>
            </w:r>
          </w:p>
          <w:p w:rsidR="00191097" w:rsidRPr="00F9700A" w:rsidRDefault="00191097" w:rsidP="005378E5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«Закрепление знаний по разделу «Наша речь»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/3481/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/299623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>/</w:t>
            </w:r>
          </w:p>
        </w:tc>
      </w:tr>
      <w:tr w:rsidR="00191097" w:rsidRPr="00272E9D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8.3.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Составление устного рассказа по репродукции картины. Составление устного рассказа по личным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наблюдениям и вопросам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20.03.2023 23.03.2023</w:t>
            </w:r>
          </w:p>
        </w:tc>
        <w:tc>
          <w:tcPr>
            <w:tcW w:w="4246" w:type="dxa"/>
          </w:tcPr>
          <w:p w:rsidR="00191097" w:rsidRPr="00F9700A" w:rsidRDefault="00681445" w:rsidP="00E92601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Работа с репрод</w:t>
            </w:r>
            <w:r w:rsidR="0061617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укциями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картин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,</w:t>
            </w:r>
            <w:r w:rsidR="00191097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</w:t>
            </w:r>
            <w:proofErr w:type="gramEnd"/>
            <w:r w:rsidR="00191097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ассматривание, анализ собственного эмоционального отклика на картину, ответы на поставленные вопросы; Составление устного рассказа по картине с опорой на вопросы / с опорой на ключевые слова / самостоятельно; Выбор картины, которая произвела наибольшее впе​чатление во время экскурсии. Устный рассказ об этой картине; Устный рассказ об этой картине; </w:t>
            </w:r>
            <w:r w:rsidR="00191097"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191097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Экскурсия, по результатам которой составляется устный рассказ по личным наблюдениям во время экскурсии или по вопросам учителя;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Урок «Коллективное сочинение по картине И.С. Остроухова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«Золотая осень»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/3519/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/201605/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«Коллективное сочинение по картине З. Е. Серебряковой «За обедом»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/4219/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/92482/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«Сочинение по картине И. И. Шишкина «Утро в сосновом лесу»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/3636/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/203022/</w:t>
            </w:r>
          </w:p>
        </w:tc>
      </w:tr>
      <w:tr w:rsidR="00191097" w:rsidRPr="00272E9D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8.4.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52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24.03.2023 05.04.2023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Учебный диалог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«С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равниваем слово, предложение, текст», выявление в ходе диалога сходства и различия слова, предложения, текста;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Наблюдение за </w:t>
            </w:r>
            <w:r w:rsidR="00681445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языковым материалом: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несколько примеров текстов и «не текстов»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(нарушена последовательность предложений / несколько предложений, которые не связаны единой темой / несколько предложений об одном и том же, но не выражающих мысль),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сравнение, выявление призна​ков текста: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смысловое единство предложений в тексте;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последовательность предложений в тексте;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выражение в тексте </w:t>
            </w:r>
            <w:r w:rsidR="006814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аконченной мысли;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Работа в парах: различение текста и «не текста»,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аргумента​ция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своей точки зрения;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Наблюдение за способами связи предложений в тексте, высказывание предположений о способах связи предложе​ний в тексте;</w:t>
            </w:r>
          </w:p>
        </w:tc>
        <w:tc>
          <w:tcPr>
            <w:tcW w:w="1275" w:type="dxa"/>
          </w:tcPr>
          <w:p w:rsidR="00191097" w:rsidRPr="00681445" w:rsidRDefault="00191097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81445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Устный опрос; Письменный </w:t>
            </w:r>
            <w:r w:rsidRPr="006814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681445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контроль;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текст»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/6476/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/178250/ Урок «Признаки текста: целостность, связность, законченность»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/4184/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/219949/</w:t>
            </w:r>
          </w:p>
        </w:tc>
      </w:tr>
      <w:tr w:rsidR="00191097" w:rsidRPr="00191097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8.5.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3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Тема текста. Основная мысль.</w:t>
            </w:r>
          </w:p>
          <w:p w:rsidR="00191097" w:rsidRPr="00F9700A" w:rsidRDefault="00191097" w:rsidP="0061617B">
            <w:pPr>
              <w:autoSpaceDE w:val="0"/>
              <w:autoSpaceDN w:val="0"/>
              <w:spacing w:before="20" w:line="245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Заглавие текста. Подбор заголовков к предложенным текстам.</w:t>
            </w:r>
          </w:p>
          <w:p w:rsidR="00191097" w:rsidRPr="00F9700A" w:rsidRDefault="00191097" w:rsidP="0061617B">
            <w:pPr>
              <w:autoSpaceDE w:val="0"/>
              <w:autoSpaceDN w:val="0"/>
              <w:spacing w:before="20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Последовательность частей текста (абзацев). Корректирование текстов с нарушенным порядком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предложений и абзацев.</w:t>
            </w:r>
          </w:p>
          <w:p w:rsidR="00191097" w:rsidRPr="00F9700A" w:rsidRDefault="000804D4" w:rsidP="000804D4">
            <w:pPr>
              <w:autoSpaceDE w:val="0"/>
              <w:autoSpaceDN w:val="0"/>
              <w:spacing w:before="20" w:line="250" w:lineRule="auto"/>
              <w:ind w:left="34" w:right="-10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Типы текстов: </w:t>
            </w:r>
            <w:r w:rsidR="00191097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описание, </w:t>
            </w:r>
            <w:r w:rsidR="00191097"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191097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повествование, рассуждение, их особенности (первичное </w:t>
            </w:r>
            <w:r w:rsidR="00191097"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191097"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ознакомление).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06.04.2023 20.04.2023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Самостоятельная работа: восстановление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деформированного текста — необходимо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определить правильный порядок предложений в тексте;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Практическая работа: формулирование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основной мысли предложенных текстов; Наблюдение за структурой текста, знакомство с абзацем как структурным компонентом текста, формулирование выводов о том, что в абзаце содержится микротема; Совместная работа: определение последовательности абзацев в тексте с нарушенным порядком следования абзацев;</w:t>
            </w:r>
            <w:proofErr w:type="gramEnd"/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Практическая работа: формулирование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основной мысли текста и основной мысли каждого абзаца; преобразование основной мысли в предложение;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Комментированное выполнение задания: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подбор заголовка к тексту с обязательной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аргументацией; Работа в группе: подбор различных заголовков к одному тексту;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Практическая работа: установление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соответствия/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несоот​ветствия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заголовка и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текста, аргументация своей точки зрения;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5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контроль;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Диктант;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«Тема и главная мысль текста. Заглавие»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/4217/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/288820/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«Какие части можно выделить в тексте (части текста)» 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/5299/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/115031/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текст-описание? Какова в нём роль прилагательных?»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/3601/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/220598/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текст-повествование? Какова роль глаголов в повествовательном тексте?»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/3986/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/289316/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«Что такое текст-рассуждение?»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(РЭШ)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https://resh.edu.ru/subject/lesson/5343/start/220689/</w:t>
            </w:r>
          </w:p>
        </w:tc>
      </w:tr>
      <w:tr w:rsidR="00191097" w:rsidRPr="00191097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8.6.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3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Знакомство с жанром поздравления.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21.04.2023 22.04.2023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Обсуждение особенностей жанра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поздравления в ходе анализа предложенных примеров поздравлений, анализ структуры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текстов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​-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поздравлений; Творческое задание: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создание текста поздравительной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открытки (выбор повода для поздравления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определяется самими учащимися);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47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https://infourok.ru/prezentaciya-po-russkomu-yaziku-na-temu-sostavlenie-teksta-pozdravleniya-klass-3644541.html</w:t>
            </w:r>
          </w:p>
        </w:tc>
      </w:tr>
      <w:tr w:rsidR="00191097" w:rsidRPr="00272E9D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8.7.</w:t>
            </w:r>
          </w:p>
        </w:tc>
        <w:tc>
          <w:tcPr>
            <w:tcW w:w="2268" w:type="dxa"/>
          </w:tcPr>
          <w:p w:rsidR="00191097" w:rsidRPr="00F9700A" w:rsidRDefault="00191097" w:rsidP="000804D4">
            <w:pPr>
              <w:autoSpaceDE w:val="0"/>
              <w:autoSpaceDN w:val="0"/>
              <w:spacing w:before="76" w:line="250" w:lineRule="auto"/>
              <w:ind w:left="34" w:right="-10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Понимание текста</w:t>
            </w:r>
            <w:r w:rsidR="000804D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: развитие умения формулировать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простые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>выводы на основе информации, содержащейся в тексте.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3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6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24.04.2023 27.04.2023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Коллективный анализ содержания текста,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который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предло​жен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как основа для изложения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(повествовательный текст объёмом 30—45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слов);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Устные ответы на поставленные к тексту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вопросы;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Устный пересказ текста с опорой на вопро​сы;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6" w:line="25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 xml:space="preserve">Устный опрос; Письменный </w:t>
            </w:r>
            <w:r w:rsidRPr="00F970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контроль;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lastRenderedPageBreak/>
              <w:t xml:space="preserve">Урок «Изложение»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/5563/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/114967/</w:t>
            </w:r>
          </w:p>
        </w:tc>
      </w:tr>
      <w:tr w:rsidR="00191097" w:rsidRPr="00272E9D" w:rsidTr="00B75553">
        <w:tc>
          <w:tcPr>
            <w:tcW w:w="533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8.8.</w:t>
            </w:r>
          </w:p>
        </w:tc>
        <w:tc>
          <w:tcPr>
            <w:tcW w:w="2268" w:type="dxa"/>
          </w:tcPr>
          <w:p w:rsidR="00191097" w:rsidRPr="00F9700A" w:rsidRDefault="00191097" w:rsidP="0061617B">
            <w:pPr>
              <w:autoSpaceDE w:val="0"/>
              <w:autoSpaceDN w:val="0"/>
              <w:spacing w:before="7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Выразительное чтение текста вслух с соблюдением правильной интонации.</w:t>
            </w:r>
          </w:p>
          <w:p w:rsidR="00191097" w:rsidRPr="00F9700A" w:rsidRDefault="00191097" w:rsidP="0061617B">
            <w:pPr>
              <w:autoSpaceDE w:val="0"/>
              <w:autoSpaceDN w:val="0"/>
              <w:spacing w:before="18" w:line="25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Подробное изложение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повествовательного текста объёмом 30—45 слов с опорой на вопросы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:rsidR="00191097" w:rsidRPr="00F9700A" w:rsidRDefault="00191097" w:rsidP="000804D4">
            <w:pPr>
              <w:autoSpaceDE w:val="0"/>
              <w:autoSpaceDN w:val="0"/>
              <w:spacing w:before="78" w:line="245" w:lineRule="auto"/>
              <w:ind w:left="-108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28.04.2023 04.05.2023</w:t>
            </w:r>
          </w:p>
        </w:tc>
        <w:tc>
          <w:tcPr>
            <w:tcW w:w="4246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54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Коллективный анализ содержания текста,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который </w:t>
            </w:r>
            <w:proofErr w:type="gramStart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предло​жен</w:t>
            </w:r>
            <w:proofErr w:type="gramEnd"/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как основа для изложения (повествовательный текст объёмом 30—45 слов);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Письменное подробное изложение содержания текста с опорой на вопросы;</w:t>
            </w:r>
          </w:p>
        </w:tc>
        <w:tc>
          <w:tcPr>
            <w:tcW w:w="1275" w:type="dxa"/>
          </w:tcPr>
          <w:p w:rsidR="00191097" w:rsidRPr="00F9700A" w:rsidRDefault="00191097" w:rsidP="00B75553">
            <w:pPr>
              <w:autoSpaceDE w:val="0"/>
              <w:autoSpaceDN w:val="0"/>
              <w:spacing w:before="78" w:line="245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 опрос; Изложение;</w:t>
            </w:r>
          </w:p>
        </w:tc>
        <w:tc>
          <w:tcPr>
            <w:tcW w:w="4307" w:type="dxa"/>
          </w:tcPr>
          <w:p w:rsidR="00191097" w:rsidRPr="00F9700A" w:rsidRDefault="00191097" w:rsidP="005378E5">
            <w:pPr>
              <w:autoSpaceDE w:val="0"/>
              <w:autoSpaceDN w:val="0"/>
              <w:spacing w:before="78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«Составление рассказа по серии сюжетных рисунков, вопросам и опорным словам»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/5297/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 </w:t>
            </w:r>
            <w:r w:rsidRPr="00F970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Урок «Изложение» (РЭШ) 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subject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lesson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/5563/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start</w:t>
            </w: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/114967/ </w:t>
            </w:r>
          </w:p>
        </w:tc>
      </w:tr>
      <w:tr w:rsidR="00191097" w:rsidRPr="00191097" w:rsidTr="00B75553">
        <w:tc>
          <w:tcPr>
            <w:tcW w:w="533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разделу: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31</w:t>
            </w:r>
          </w:p>
        </w:tc>
        <w:tc>
          <w:tcPr>
            <w:tcW w:w="708" w:type="dxa"/>
          </w:tcPr>
          <w:p w:rsidR="00191097" w:rsidRPr="00191097" w:rsidRDefault="00E2589E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gridSpan w:val="2"/>
          </w:tcPr>
          <w:p w:rsidR="00191097" w:rsidRPr="00191097" w:rsidRDefault="00E2589E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1,5</w:t>
            </w:r>
          </w:p>
        </w:tc>
        <w:tc>
          <w:tcPr>
            <w:tcW w:w="999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47" w:lineRule="auto"/>
              <w:ind w:left="70" w:right="14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45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191097" w:rsidRPr="00191097" w:rsidTr="00B75553">
        <w:tc>
          <w:tcPr>
            <w:tcW w:w="533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Резервное время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191097" w:rsidRPr="00191097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47" w:lineRule="auto"/>
              <w:ind w:left="70" w:right="14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45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  <w:tr w:rsidR="00191097" w:rsidRPr="00191097" w:rsidTr="00B75553">
        <w:tc>
          <w:tcPr>
            <w:tcW w:w="533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568" w:type="dxa"/>
          </w:tcPr>
          <w:p w:rsidR="00191097" w:rsidRPr="00F9700A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170</w:t>
            </w:r>
          </w:p>
        </w:tc>
        <w:tc>
          <w:tcPr>
            <w:tcW w:w="708" w:type="dxa"/>
          </w:tcPr>
          <w:p w:rsidR="00191097" w:rsidRPr="00C03111" w:rsidRDefault="00191097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00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</w:t>
            </w:r>
            <w:r w:rsidR="00C03111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+вводны</w:t>
            </w:r>
          </w:p>
        </w:tc>
        <w:tc>
          <w:tcPr>
            <w:tcW w:w="851" w:type="dxa"/>
            <w:gridSpan w:val="2"/>
          </w:tcPr>
          <w:p w:rsidR="00191097" w:rsidRPr="006222CC" w:rsidRDefault="006222CC" w:rsidP="00E92601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11</w:t>
            </w:r>
          </w:p>
        </w:tc>
        <w:tc>
          <w:tcPr>
            <w:tcW w:w="999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246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47" w:lineRule="auto"/>
              <w:ind w:left="70" w:right="14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4307" w:type="dxa"/>
          </w:tcPr>
          <w:p w:rsidR="00191097" w:rsidRPr="00191097" w:rsidRDefault="00191097" w:rsidP="00E92601">
            <w:pPr>
              <w:autoSpaceDE w:val="0"/>
              <w:autoSpaceDN w:val="0"/>
              <w:spacing w:before="78" w:line="245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</w:tr>
    </w:tbl>
    <w:p w:rsidR="00DC3AF1" w:rsidRPr="00191097" w:rsidRDefault="00DC3AF1">
      <w:pPr>
        <w:autoSpaceDE w:val="0"/>
        <w:autoSpaceDN w:val="0"/>
        <w:spacing w:after="258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  <w:lang w:val="ru-RU"/>
        </w:rPr>
      </w:pPr>
    </w:p>
    <w:p w:rsidR="00F76E8E" w:rsidRPr="00191097" w:rsidRDefault="00F76E8E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F76E8E" w:rsidRPr="00F9700A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F76E8E" w:rsidRPr="00F9700A" w:rsidRDefault="00F76E8E">
      <w:pPr>
        <w:rPr>
          <w:rFonts w:ascii="Times New Roman" w:hAnsi="Times New Roman" w:cs="Times New Roman"/>
          <w:sz w:val="20"/>
          <w:szCs w:val="20"/>
        </w:rPr>
        <w:sectPr w:rsidR="00F76E8E" w:rsidRPr="00F9700A">
          <w:pgSz w:w="16840" w:h="11900"/>
          <w:pgMar w:top="284" w:right="640" w:bottom="12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76E8E" w:rsidRPr="00F9700A" w:rsidRDefault="00F76E8E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0"/>
          <w:szCs w:val="20"/>
        </w:rPr>
      </w:pPr>
    </w:p>
    <w:p w:rsidR="00F76E8E" w:rsidRPr="00F9700A" w:rsidRDefault="00940C5C">
      <w:pPr>
        <w:autoSpaceDE w:val="0"/>
        <w:autoSpaceDN w:val="0"/>
        <w:spacing w:after="320" w:line="230" w:lineRule="auto"/>
        <w:rPr>
          <w:rFonts w:ascii="Times New Roman" w:hAnsi="Times New Roman" w:cs="Times New Roman"/>
          <w:sz w:val="20"/>
          <w:szCs w:val="20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DF50A2" w:rsidRPr="00EA0549" w:rsidTr="007B199D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2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изучения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Виды,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формы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контроля</w:t>
            </w:r>
          </w:p>
        </w:tc>
      </w:tr>
      <w:tr w:rsidR="00940C5C" w:rsidRPr="00EA0549" w:rsidTr="007B199D">
        <w:trPr>
          <w:trHeight w:hRule="exact" w:val="1031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DF50A2" w:rsidP="00DF50A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 плану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факту</w:t>
            </w: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C5C" w:rsidRPr="00EA0549" w:rsidTr="002B65FE">
        <w:trPr>
          <w:trHeight w:hRule="exact" w:val="175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65FE" w:rsidRDefault="002B65FE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Общее сведение о языке.</w:t>
            </w:r>
          </w:p>
          <w:p w:rsidR="00940C5C" w:rsidRPr="002B65FE" w:rsidRDefault="00940C5C" w:rsidP="002B65FE">
            <w:pPr>
              <w:autoSpaceDE w:val="0"/>
              <w:autoSpaceDN w:val="0"/>
              <w:spacing w:after="0" w:line="28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Язык как основное средство человеческого общения и явление национальной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культуры. </w:t>
            </w:r>
            <w:r w:rsidRPr="002B6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Научная и </w:t>
            </w:r>
            <w:r w:rsidRPr="002B65F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2B6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разговорная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 w:rsidP="00F2409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</w:t>
            </w:r>
          </w:p>
        </w:tc>
      </w:tr>
      <w:tr w:rsidR="00940C5C" w:rsidRPr="00EA0549" w:rsidTr="002B65FE">
        <w:trPr>
          <w:trHeight w:hRule="exact" w:val="1427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0768B" w:rsidRPr="00940C5C" w:rsidRDefault="0060768B" w:rsidP="0060768B">
            <w:pPr>
              <w:tabs>
                <w:tab w:val="left" w:pos="180"/>
                <w:tab w:val="left" w:pos="10584"/>
              </w:tabs>
              <w:autoSpaceDE w:val="0"/>
              <w:autoSpaceDN w:val="0"/>
              <w:spacing w:after="0"/>
              <w:ind w:right="-48"/>
              <w:rPr>
                <w:lang w:val="ru-RU"/>
              </w:rPr>
            </w:pPr>
            <w:r w:rsidRPr="006076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Первоначальные представления о многообразии языкового пространства России и мира. Методы познания языка: наблюдение</w:t>
            </w:r>
            <w:r w:rsidRPr="00940C5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076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анализ.</w:t>
            </w:r>
          </w:p>
          <w:p w:rsidR="00940C5C" w:rsidRPr="00EA0549" w:rsidRDefault="00940C5C">
            <w:pPr>
              <w:autoSpaceDE w:val="0"/>
              <w:autoSpaceDN w:val="0"/>
              <w:spacing w:before="100" w:after="0" w:line="281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02.09.2022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 w:rsidP="00F24094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</w:t>
            </w:r>
          </w:p>
        </w:tc>
      </w:tr>
      <w:tr w:rsidR="00940C5C" w:rsidRPr="00B26DF4" w:rsidTr="00E92601">
        <w:trPr>
          <w:trHeight w:hRule="exact" w:val="127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65FE" w:rsidRDefault="002B65F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Фонетика и графика.</w:t>
            </w:r>
          </w:p>
          <w:p w:rsidR="00940C5C" w:rsidRPr="00B26DF4" w:rsidRDefault="00940C5C" w:rsidP="002B65FE">
            <w:pPr>
              <w:autoSpaceDE w:val="0"/>
              <w:autoSpaceDN w:val="0"/>
              <w:spacing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Обозначение звуков речи на письме. Повторение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gramStart"/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изученного</w:t>
            </w:r>
            <w:proofErr w:type="gramEnd"/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1-ом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F24094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B26DF4" w:rsidTr="002B65FE">
        <w:trPr>
          <w:trHeight w:hRule="exact" w:val="16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Звуки речи. Парные и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непарные по твердости </w:t>
            </w:r>
            <w:proofErr w:type="gramStart"/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–м</w:t>
            </w:r>
            <w:proofErr w:type="gramEnd"/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ягкости согласные звуки.</w:t>
            </w:r>
          </w:p>
          <w:p w:rsidR="00940C5C" w:rsidRPr="00B26DF4" w:rsidRDefault="00940C5C" w:rsidP="002B65FE">
            <w:pPr>
              <w:autoSpaceDE w:val="0"/>
              <w:autoSpaceDN w:val="0"/>
              <w:spacing w:after="0" w:line="271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Парные и непарные по звонкости </w:t>
            </w:r>
            <w:proofErr w:type="gramStart"/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–г</w:t>
            </w:r>
            <w:proofErr w:type="gramEnd"/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лухости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F24094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B26DF4" w:rsidTr="002B65FE">
        <w:trPr>
          <w:trHeight w:hRule="exact" w:val="1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676190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676190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Звуки речи и буквы.</w:t>
            </w:r>
          </w:p>
          <w:p w:rsidR="002B65FE" w:rsidRDefault="00940C5C" w:rsidP="00676190">
            <w:pPr>
              <w:tabs>
                <w:tab w:val="left" w:pos="3109"/>
              </w:tabs>
              <w:autoSpaceDE w:val="0"/>
              <w:autoSpaceDN w:val="0"/>
              <w:spacing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Качественная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звука </w:t>
            </w:r>
            <w:r w:rsidR="00A02D8C" w:rsidRPr="00B26DF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гласный — согласный; гласный ударный — безударный; согласный твёрдый — </w:t>
            </w:r>
            <w:proofErr w:type="gramStart"/>
            <w:r w:rsidR="00A02D8C" w:rsidRPr="00B26DF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мяг​кий</w:t>
            </w:r>
            <w:proofErr w:type="gramEnd"/>
            <w:r w:rsidR="00A02D8C" w:rsidRPr="00B26DF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, парный — непарный; согласный звонкий — глухой, </w:t>
            </w:r>
          </w:p>
          <w:p w:rsidR="00940C5C" w:rsidRPr="00B26DF4" w:rsidRDefault="00A02D8C" w:rsidP="00676190">
            <w:pPr>
              <w:tabs>
                <w:tab w:val="left" w:pos="3109"/>
              </w:tabs>
              <w:autoSpaceDE w:val="0"/>
              <w:autoSpaceDN w:val="0"/>
              <w:spacing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B26DF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пар​ный</w:t>
            </w:r>
            <w:proofErr w:type="gramEnd"/>
            <w:r w:rsidRPr="00B26DF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— непарный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676190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676190" w:rsidRDefault="00676190" w:rsidP="006761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676190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676190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07.09.2022 ;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 w:rsidP="00676190">
            <w:pPr>
              <w:autoSpaceDE w:val="0"/>
              <w:autoSpaceDN w:val="0"/>
              <w:spacing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676190">
            <w:pPr>
              <w:autoSpaceDE w:val="0"/>
              <w:autoSpaceDN w:val="0"/>
              <w:spacing w:after="0" w:line="281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</w:tr>
      <w:tr w:rsidR="00940C5C" w:rsidRPr="00B26DF4" w:rsidTr="00A02D8C">
        <w:trPr>
          <w:trHeight w:hRule="exact" w:val="154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Функции ь: показатель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мягкости предшествующего согласного в конце и в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середине слова;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разделительный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F24094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B26DF4" w:rsidTr="00E92601">
        <w:trPr>
          <w:trHeight w:hRule="exact" w:val="125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Различаем разделительные ь и ъ. Использование на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письме </w:t>
            </w:r>
            <w:proofErr w:type="gramStart"/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разделительных</w:t>
            </w:r>
            <w:proofErr w:type="gramEnd"/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ъ и 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09.09.2022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F24094">
            <w:pPr>
              <w:autoSpaceDE w:val="0"/>
              <w:autoSpaceDN w:val="0"/>
              <w:spacing w:before="98" w:after="0"/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B26DF4" w:rsidTr="00E92601">
        <w:trPr>
          <w:trHeight w:hRule="exact" w:val="155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Установление соотношения звукового и буквенного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состава в словах с буквами е, ё, ю, я (в начале слова и после гласных)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B26DF4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F24094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B26DF4" w:rsidTr="00B26DF4">
        <w:trPr>
          <w:trHeight w:hRule="exact" w:val="32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A02D8C" w:rsidP="00E9260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  <w:proofErr w:type="gramStart"/>
            <w:r w:rsidRPr="00B26DF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="00E92601"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</w:t>
            </w:r>
            <w:proofErr w:type="gramEnd"/>
            <w:r w:rsidR="00E92601"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лог как минимальная </w:t>
            </w:r>
            <w:r w:rsidR="00E92601"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E92601"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произносительная единица.</w:t>
            </w:r>
          </w:p>
          <w:p w:rsidR="00E92601" w:rsidRPr="00B26DF4" w:rsidRDefault="00E92601" w:rsidP="00E92601">
            <w:pPr>
              <w:autoSpaceDE w:val="0"/>
              <w:autoSpaceDN w:val="0"/>
              <w:spacing w:before="70" w:after="0" w:line="271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Деление слов на слоги (в том числе при стечении согласных)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B26DF4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F24094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940C5C" w:rsidRPr="00B26DF4" w:rsidTr="00B26DF4">
        <w:trPr>
          <w:trHeight w:hRule="exact" w:val="1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Слоги ударные и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безударные. Роль ударения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B26DF4" w:rsidTr="00B26DF4">
        <w:trPr>
          <w:trHeight w:hRule="exact" w:val="1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Повторяем фонетику и графику</w:t>
            </w:r>
            <w:r w:rsidR="00B26DF4"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="00B26DF4" w:rsidRPr="00B26DF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15.09.2022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Письменный контроль;</w:t>
            </w:r>
          </w:p>
        </w:tc>
      </w:tr>
      <w:tr w:rsidR="00940C5C" w:rsidRPr="00B26DF4" w:rsidTr="00B26DF4">
        <w:trPr>
          <w:trHeight w:hRule="exact" w:val="7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 w:rsidP="00F24094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Входная 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16.09.2022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5202D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26.09 больн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работа;</w:t>
            </w:r>
          </w:p>
        </w:tc>
      </w:tr>
      <w:tr w:rsidR="00940C5C" w:rsidRPr="00B26DF4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Анализ-коррекция контрольной работы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B26DF4" w:rsidTr="00B26DF4">
        <w:trPr>
          <w:trHeight w:hRule="exact" w:val="1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Использование знания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алфавита при работе со словарями. </w:t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Работа с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орфоэпическим словарём.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6222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</w:tr>
      <w:tr w:rsidR="00940C5C" w:rsidRPr="00B26DF4" w:rsidTr="00B26DF4">
        <w:trPr>
          <w:trHeight w:hRule="exact" w:val="14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A02D8C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Лексика. </w:t>
            </w:r>
            <w:r w:rsidR="00940C5C"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Слово как единство звучания и значения.</w:t>
            </w:r>
          </w:p>
          <w:p w:rsidR="00940C5C" w:rsidRPr="00B26DF4" w:rsidRDefault="00940C5C">
            <w:pPr>
              <w:autoSpaceDE w:val="0"/>
              <w:autoSpaceDN w:val="0"/>
              <w:spacing w:before="70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Лексическое значение слова (общее представление)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21.09.2022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Письменный контроль;</w:t>
            </w:r>
          </w:p>
        </w:tc>
      </w:tr>
      <w:tr w:rsidR="00940C5C" w:rsidRPr="00B26DF4" w:rsidTr="00B26DF4">
        <w:trPr>
          <w:trHeight w:hRule="exact" w:val="7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Как сочетаются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22.09.2022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Устный опрос;</w:t>
            </w:r>
          </w:p>
        </w:tc>
      </w:tr>
      <w:tr w:rsidR="00940C5C" w:rsidRPr="00B26DF4" w:rsidTr="00B26DF4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Определение значения слова по тексту или с помощью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толкового словаря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23.09.2022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Устный опрос;</w:t>
            </w:r>
          </w:p>
        </w:tc>
      </w:tr>
      <w:tr w:rsidR="00940C5C" w:rsidRPr="00B26DF4" w:rsidTr="00B26DF4">
        <w:trPr>
          <w:trHeight w:hRule="exact" w:val="12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слов, значение которых требует уточнения. Значения заимствованных слов. Устаревшие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B26DF4" w:rsidRDefault="00940C5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</w:tr>
      <w:tr w:rsidR="00E92601" w:rsidRPr="00B26DF4" w:rsidTr="00B26DF4">
        <w:trPr>
          <w:trHeight w:hRule="exact" w:val="12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Слова однозначные и </w:t>
            </w: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многозначные (простые случаи)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B26DF4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B26DF4" w:rsidTr="002B65FE">
        <w:trPr>
          <w:trHeight w:hRule="exact" w:val="112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значения многозначного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A45A24" w:rsidP="00E9260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B26DF4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A45A24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B26D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45A24"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</w:t>
            </w:r>
          </w:p>
        </w:tc>
      </w:tr>
      <w:tr w:rsidR="00E92601" w:rsidRPr="00B26DF4" w:rsidTr="002B65FE">
        <w:trPr>
          <w:trHeight w:hRule="exact" w:val="84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74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Синонимы. Сочетание синонимов с другими словами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B26DF4" w:rsidRDefault="00E92601" w:rsidP="00E9260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B26D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</w:t>
            </w:r>
          </w:p>
        </w:tc>
      </w:tr>
      <w:tr w:rsidR="00E92601" w:rsidRPr="00EA0549" w:rsidTr="00B26DF4">
        <w:trPr>
          <w:trHeight w:hRule="exact" w:val="12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синонимов. Синонимы в тексте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F76E8E" w:rsidRPr="00EA0549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940C5C" w:rsidRPr="00EA0549" w:rsidTr="00B26DF4">
        <w:trPr>
          <w:trHeight w:hRule="exact" w:val="10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Антонимы. Сочетание антонимов с другими словами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</w:t>
            </w:r>
          </w:p>
        </w:tc>
      </w:tr>
      <w:tr w:rsidR="00940C5C" w:rsidRPr="00EA0549" w:rsidTr="00B26DF4">
        <w:trPr>
          <w:trHeight w:hRule="exact" w:val="127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антонимов. Антонимы в тексте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494B7A" w:rsidRDefault="00494B7A" w:rsidP="00494B7A">
            <w:pPr>
              <w:autoSpaceDE w:val="0"/>
              <w:autoSpaceDN w:val="0"/>
              <w:spacing w:before="98" w:after="0"/>
              <w:ind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10.10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Корень как обязательная часть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EA0549" w:rsidTr="00B26DF4">
        <w:trPr>
          <w:trHeight w:hRule="exact" w:val="126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Корень как общая часть родственных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EA0549" w:rsidTr="00B26DF4">
        <w:trPr>
          <w:trHeight w:hRule="exact" w:val="12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Однокоренные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(родственные) слова и их признаки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07.10.2022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 w:rsidP="00D918CB">
            <w:pPr>
              <w:autoSpaceDE w:val="0"/>
              <w:autoSpaceDN w:val="0"/>
              <w:spacing w:before="98" w:after="0"/>
              <w:ind w:left="141" w:right="144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EA0549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Однокоренные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(родственные) слова и синонимы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08.10.2022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 w:rsidP="00D918CB">
            <w:pPr>
              <w:autoSpaceDE w:val="0"/>
              <w:autoSpaceDN w:val="0"/>
              <w:spacing w:before="98" w:after="0"/>
              <w:ind w:left="141" w:right="144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Однокоренные слова.</w:t>
            </w:r>
          </w:p>
          <w:p w:rsidR="00E92601" w:rsidRPr="00EA0549" w:rsidRDefault="00E92601" w:rsidP="00E92601">
            <w:pPr>
              <w:autoSpaceDE w:val="0"/>
              <w:autoSpaceDN w:val="0"/>
              <w:spacing w:before="70" w:after="0" w:line="271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Различение однокоренных слов и слов с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омонимичными корнями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Выделение в словах корня (простые случаи)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Окончание как изменяемая часть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Различение изменяемых и неизменяемых слов.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Нулевое окончание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под диктовку (без пропусков и искажений букв) текстов (объёмом не более 35 слов) с учётом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изученных правил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 работа;</w:t>
            </w:r>
          </w:p>
        </w:tc>
      </w:tr>
    </w:tbl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940C5C" w:rsidRPr="00EA0549" w:rsidTr="00B26DF4">
        <w:trPr>
          <w:trHeight w:hRule="exact" w:val="1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Суффикс как часть слова. Значения 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EA0549" w:rsidTr="00B26DF4">
        <w:trPr>
          <w:trHeight w:hRule="exact" w:val="127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 w:rsidP="00E92601">
            <w:pPr>
              <w:autoSpaceDE w:val="0"/>
              <w:autoSpaceDN w:val="0"/>
              <w:spacing w:after="0" w:line="262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Образование слов с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помощью суффиксов.</w:t>
            </w:r>
          </w:p>
          <w:p w:rsidR="00940C5C" w:rsidRPr="00EA0549" w:rsidRDefault="00940C5C" w:rsidP="00E92601">
            <w:pPr>
              <w:autoSpaceDE w:val="0"/>
              <w:autoSpaceDN w:val="0"/>
              <w:spacing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Употребление в речи слов с суффиксами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EA0549" w:rsidTr="00B26DF4">
        <w:trPr>
          <w:trHeight w:hRule="exact" w:val="127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Приставка как часть слова. Наблюдение за наиболее распространёнными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приставками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EA0549" w:rsidTr="00B26DF4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71" w:lineRule="auto"/>
              <w:ind w:left="72" w:right="86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Значения приставок. Образование слов с помощью приставок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Нахождение в слове корня, окончания, приставки,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суффикса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74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Части речи (ознакомление). Употребление частей речи в тексте 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45613D">
            <w:pPr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Имя существительное как часть речи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Значение и употребление в речи имён существительных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35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Группы имён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существительных 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зависимости от того, на какой вопрос отвечают: что? или кто?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Собственные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нарицательные имена существительные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92601" w:rsidRPr="00EA0549" w:rsidTr="00B26DF4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Единственное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множественное число имён существительных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601" w:rsidRPr="00EA0549" w:rsidRDefault="00E92601" w:rsidP="00E92601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2601" w:rsidRPr="00EA0549" w:rsidRDefault="00E92601" w:rsidP="00E92601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F76E8E" w:rsidRPr="00EA0549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940C5C" w:rsidRPr="00EA0549" w:rsidTr="00B26DF4">
        <w:trPr>
          <w:trHeight w:hRule="exact" w:val="1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Имена существительные, употребляющиеся только в единственном числе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940C5C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Обобщение изученных знаний об имени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существительном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C5C" w:rsidRPr="00EA0549" w:rsidRDefault="00940C5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0C5C" w:rsidRPr="00EA0549" w:rsidRDefault="00940C5C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Глагол как часть речи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глагола в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Группы глаголов 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зависимости от того, на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какой вопрос отвечают: что делать? или что сделать?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 w:line="278" w:lineRule="auto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1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Признаки глагола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F24094" w:rsidRDefault="00694BAF" w:rsidP="0061617B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Единственное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множественное число глаголов. </w:t>
            </w:r>
            <w:r w:rsidRPr="00F24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Изменение глагола по числам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Обобщение изученных знаний о глаголе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272E9D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Списывание (без пропусков и искажений букв) текста (объёмом не более 40 слов)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 w:line="281" w:lineRule="auto"/>
              <w:ind w:left="141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Письменный контроль;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Списывание;</w:t>
            </w:r>
          </w:p>
        </w:tc>
      </w:tr>
      <w:tr w:rsidR="00694BAF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Имя прилагательное как часть речи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100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Значение имени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прилагательного в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4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Группы имён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прилагательных 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зависимости от того, на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какой</w:t>
            </w:r>
            <w:proofErr w:type="gramEnd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вопрос отвечают: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какая</w:t>
            </w:r>
            <w:proofErr w:type="gramEnd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? какой? какое? какие?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D918CB">
            <w:pPr>
              <w:autoSpaceDE w:val="0"/>
              <w:autoSpaceDN w:val="0"/>
              <w:spacing w:before="98" w:after="0"/>
              <w:ind w:left="141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F76E8E" w:rsidRPr="00EA0549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694BAF" w:rsidRPr="00EA0549" w:rsidRDefault="00694BAF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DF50A2" w:rsidRPr="00EA0549" w:rsidTr="00B26DF4">
        <w:trPr>
          <w:trHeight w:hRule="exact" w:val="14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Единственное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множественное число имён прилагательных. Изменение имени прилагательного по числам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Обобщение изученных знаний о прилагательном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Самостоятельные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служебные части речи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(ознакомление, без введения терминологии)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Предлог как часть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Наблюдение за наиболее распространенными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предлогами: в на, из, без, над, до, у, о, об и др.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494B7A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4B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lastRenderedPageBreak/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494B7A" w:rsidRDefault="00DF50A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4B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Отличие предлогов от приставок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Порядок слов 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предложении; связь слов в предложении (повторение)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Предложение как единица языка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Предложение и слово.</w:t>
            </w:r>
          </w:p>
          <w:p w:rsidR="00DF50A2" w:rsidRPr="00EA0549" w:rsidRDefault="00DF50A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Отличие предложения от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4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Слова в предложении.</w:t>
            </w:r>
          </w:p>
          <w:p w:rsidR="00DF50A2" w:rsidRPr="00EA0549" w:rsidRDefault="00DF50A2">
            <w:pPr>
              <w:autoSpaceDE w:val="0"/>
              <w:autoSpaceDN w:val="0"/>
              <w:spacing w:before="70" w:after="0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Наблюдение за выделением в устной речи одного из слов предложения (логическое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ударение)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4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761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Письмо по диктовку (без пропусков и искажений </w:t>
            </w:r>
            <w:r w:rsidRPr="00676190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br/>
            </w:r>
            <w:r w:rsidRPr="006761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букв) текстов (объёмом не более 40 слов) с учётом </w:t>
            </w:r>
            <w:r w:rsidRPr="00676190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br/>
            </w:r>
            <w:r w:rsidRPr="006761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изученных правил </w:t>
            </w:r>
            <w:r w:rsidRPr="00676190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761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5202D3" w:rsidRDefault="005202D3" w:rsidP="0061617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30.09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 работа;</w:t>
            </w:r>
          </w:p>
        </w:tc>
      </w:tr>
      <w:tr w:rsidR="00694BAF" w:rsidRPr="00EA0549" w:rsidTr="00B26DF4">
        <w:trPr>
          <w:trHeight w:hRule="exact" w:val="14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Главные члены предложения (основа предложения,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DF50A2" w:rsidRPr="00EA0549" w:rsidTr="00B26DF4">
        <w:trPr>
          <w:trHeight w:hRule="exact" w:val="1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Главные и второстепенные члены предложения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(ознакомление, без введения терминологии)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2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86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предложения по главным и второстепенным членам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(распространённые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нераспространённые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предложения, ознакомительно, без введения терминологии)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5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Виды предложений по цели высказывания: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повествовательные,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вопросительные,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побудительные предложения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71" w:lineRule="auto"/>
              <w:ind w:left="72" w:right="104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Восклицательные и невосклицательные предложения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7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Обобщение знаний о предложении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</w:t>
            </w:r>
          </w:p>
        </w:tc>
      </w:tr>
      <w:tr w:rsidR="00DF50A2" w:rsidRPr="00EA0549" w:rsidTr="00B26DF4">
        <w:trPr>
          <w:trHeight w:hRule="exact" w:val="14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Заглавная  буква в  начале предложения и в именах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собственных (имена,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фамилии, клички животных) (повторение)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 w:rsidP="00F24094">
            <w:pPr>
              <w:autoSpaceDE w:val="0"/>
              <w:autoSpaceDN w:val="0"/>
              <w:spacing w:before="98" w:after="0" w:line="262" w:lineRule="auto"/>
              <w:ind w:left="13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Знаки препинания в конце предложения (повторение)</w:t>
            </w:r>
            <w:r w:rsid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к</w:t>
            </w:r>
            <w:proofErr w:type="gramStart"/>
            <w:r w:rsid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\Д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Перенос слов со строки на строку (без учёта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морфемного членения слова) (повторение)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Гласные после шипящих в сочетаниях жи, ши (в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положении под ударением), ча, ща, чу, щу (повторение)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Сочетания чк, чн (повторение)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Представление об орфограмме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F76E8E" w:rsidRPr="00EA0549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DF50A2" w:rsidRPr="00EA0549" w:rsidTr="00B26DF4">
        <w:trPr>
          <w:trHeight w:hRule="exact" w:val="1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Проверяемые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непроверяемые орфограммы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орфографического словаря учебника для определения (уточнения) написания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слов с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разделительным мягким знаком (ь)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5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8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сочетаний чт, щн, нч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DF50A2" w:rsidRPr="00EA0549" w:rsidTr="00B26DF4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корня 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однокоренных словах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(проверяемые безударные гласные)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0A2" w:rsidRPr="00EA0549" w:rsidRDefault="00DF50A2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Правило обозначения буквой безударного гласного звука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слов с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безударным гласным звуком в </w:t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корне слова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21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5202D3" w:rsidRDefault="00694BAF" w:rsidP="0061617B">
            <w:pPr>
              <w:autoSpaceDE w:val="0"/>
              <w:autoSpaceDN w:val="0"/>
              <w:spacing w:before="98" w:after="0" w:line="283" w:lineRule="auto"/>
              <w:ind w:left="72" w:right="144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Отработка правописания </w:t>
            </w:r>
            <w:r w:rsidRPr="005202D3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br/>
            </w: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слов с безударными </w:t>
            </w:r>
            <w:r w:rsidRPr="005202D3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br/>
            </w: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гласными звуками в </w:t>
            </w:r>
            <w:proofErr w:type="gramStart"/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корне слова</w:t>
            </w:r>
            <w:proofErr w:type="gramEnd"/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. </w:t>
            </w: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Контроль и </w:t>
            </w:r>
            <w:r w:rsidRPr="005202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самоконтроль при проверке собственных и </w:t>
            </w:r>
            <w:r w:rsidRPr="005202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предложенных текстов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494B7A" w:rsidRDefault="00494B7A" w:rsidP="0061617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21.10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5202D3" w:rsidRDefault="00694BAF" w:rsidP="0061617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Буквы безударных гласных корня, которые надо </w:t>
            </w:r>
            <w:r w:rsidRPr="005202D3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br/>
            </w: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запомнить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694BAF" w:rsidRPr="00EA0549" w:rsidTr="00B26DF4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букв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согласных в </w:t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корне слова</w:t>
            </w:r>
            <w:proofErr w:type="gramEnd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(парные звонкие и глухие согласные в корне слова)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4BAF" w:rsidRPr="00EA0549" w:rsidRDefault="00694BAF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F76E8E" w:rsidRPr="00EA0549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5F460E" w:rsidRPr="00EA0549" w:rsidTr="00B26DF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Корень слова с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чередованием согласных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4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30.01.2023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Сложные слова.</w:t>
            </w:r>
          </w:p>
          <w:p w:rsidR="005F460E" w:rsidRPr="00EA0549" w:rsidRDefault="005F460E">
            <w:pPr>
              <w:autoSpaceDE w:val="0"/>
              <w:autoSpaceDN w:val="0"/>
              <w:spacing w:before="70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Соединительные гласные в сложных словах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5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зоркости: осознание места возможного возникновения орфографической ошибки в </w:t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корне слова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правописания букв гласных и согласных в </w:t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корне слова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6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словарных слов (непроверяемые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гласные и согласные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(перечень слов 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орфографическом словаре учебника)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F24094">
            <w:pPr>
              <w:autoSpaceDE w:val="0"/>
              <w:autoSpaceDN w:val="0"/>
              <w:spacing w:before="98" w:after="0" w:line="271" w:lineRule="auto"/>
              <w:ind w:left="13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Списывание (без пропусков и искажений букв) текста (объёмом не более 40 слов)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tabs>
                <w:tab w:val="left" w:pos="132"/>
              </w:tabs>
              <w:autoSpaceDE w:val="0"/>
              <w:autoSpaceDN w:val="0"/>
              <w:spacing w:before="100" w:after="0" w:line="262" w:lineRule="auto"/>
              <w:ind w:right="1008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Правило написания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tabs>
                <w:tab w:val="left" w:pos="132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Правило написания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tabs>
                <w:tab w:val="left" w:pos="132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Правило написания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tabs>
                <w:tab w:val="left" w:pos="132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Правило написания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суффикс</w:t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47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Использование различных способов решения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задачи в зависимости от места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орфограммы в слове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5F460E" w:rsidRPr="00EA0549" w:rsidTr="00B26DF4">
        <w:trPr>
          <w:trHeight w:hRule="exact" w:val="17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81" w:lineRule="auto"/>
              <w:ind w:left="156" w:right="144" w:hanging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Использование различных способов решения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задачи в зависимости от места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орфограммы в слове: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орфограммы корня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69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106.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81" w:lineRule="auto"/>
              <w:ind w:left="156" w:right="288" w:hanging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Использование различных способов решения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задачи в зависимости от места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орфограммы в слове: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орфограммы 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9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83" w:lineRule="auto"/>
              <w:ind w:left="156" w:right="288" w:hanging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Использование различных способов решения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задачи в зависимости от места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орфограммы в слове: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орфограммы корня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Правописание приставок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Различение приставок   </w:t>
            </w:r>
          </w:p>
          <w:p w:rsidR="002B765D" w:rsidRPr="00EA0549" w:rsidRDefault="002B765D" w:rsidP="0061617B">
            <w:pPr>
              <w:tabs>
                <w:tab w:val="left" w:pos="576"/>
              </w:tabs>
              <w:autoSpaceDE w:val="0"/>
              <w:autoSpaceDN w:val="0"/>
              <w:spacing w:after="0" w:line="262" w:lineRule="auto"/>
              <w:ind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с буквами о,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приставок </w:t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</w:t>
            </w:r>
            <w:proofErr w:type="gramEnd"/>
          </w:p>
          <w:p w:rsidR="002B765D" w:rsidRPr="00EA0549" w:rsidRDefault="002B765D" w:rsidP="0061617B">
            <w:pPr>
              <w:tabs>
                <w:tab w:val="left" w:pos="156"/>
              </w:tabs>
              <w:autoSpaceDE w:val="0"/>
              <w:autoSpaceDN w:val="0"/>
              <w:spacing w:after="0" w:line="262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буквами о,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5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81" w:lineRule="auto"/>
              <w:ind w:left="132" w:hanging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Default="002B765D" w:rsidP="00EA0549">
            <w:pPr>
              <w:tabs>
                <w:tab w:val="left" w:pos="132"/>
              </w:tabs>
              <w:autoSpaceDE w:val="0"/>
              <w:autoSpaceDN w:val="0"/>
              <w:spacing w:before="98" w:after="0" w:line="262" w:lineRule="auto"/>
              <w:ind w:right="144" w:firstLine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Правописание орфограмм </w:t>
            </w:r>
          </w:p>
          <w:p w:rsidR="002B765D" w:rsidRPr="00EA0549" w:rsidRDefault="002B765D" w:rsidP="00EA0549">
            <w:pPr>
              <w:tabs>
                <w:tab w:val="left" w:pos="132"/>
              </w:tabs>
              <w:autoSpaceDE w:val="0"/>
              <w:autoSpaceDN w:val="0"/>
              <w:spacing w:after="0" w:line="262" w:lineRule="auto"/>
              <w:ind w:left="13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частей слова (закрепление).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71" w:lineRule="auto"/>
              <w:ind w:left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02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26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собственных имён существительных: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имена, фамилии, отчества людей, клички животных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27.02.2023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собственных имён существительных: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географические названия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5F460E" w:rsidRPr="00EA0549" w:rsidTr="00B26DF4">
        <w:trPr>
          <w:trHeight w:hRule="exact" w:val="1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98" w:after="0"/>
              <w:ind w:left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орфографической зоркости: осознание места возможного возникновения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117.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98" w:after="0" w:line="274" w:lineRule="auto"/>
              <w:ind w:left="15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предлогов с другими словами (пробел между словами).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98" w:after="0" w:line="271" w:lineRule="auto"/>
              <w:ind w:left="13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предлогов с другими словами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(закрепление)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98" w:after="0" w:line="262" w:lineRule="auto"/>
              <w:ind w:left="132" w:right="144" w:hanging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частицы не с глаголами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98" w:after="0" w:line="271" w:lineRule="auto"/>
              <w:ind w:left="132" w:right="288" w:hanging="6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 правописания слов с орфограммами 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значимых частях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3D28" w:rsidRPr="00EA0549" w:rsidRDefault="005F460E" w:rsidP="00EA0549">
            <w:pPr>
              <w:tabs>
                <w:tab w:val="left" w:pos="576"/>
              </w:tabs>
              <w:autoSpaceDE w:val="0"/>
              <w:autoSpaceDN w:val="0"/>
              <w:spacing w:after="0" w:line="262" w:lineRule="auto"/>
              <w:ind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Обобщение </w:t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изученных</w:t>
            </w:r>
            <w:proofErr w:type="gramEnd"/>
          </w:p>
          <w:p w:rsidR="005F460E" w:rsidRPr="00EA0549" w:rsidRDefault="005F460E" w:rsidP="00EA0549">
            <w:pPr>
              <w:tabs>
                <w:tab w:val="left" w:pos="576"/>
              </w:tabs>
              <w:autoSpaceDE w:val="0"/>
              <w:autoSpaceDN w:val="0"/>
              <w:spacing w:after="0" w:line="262" w:lineRule="auto"/>
              <w:ind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правил правописания.</w:t>
            </w:r>
          </w:p>
          <w:p w:rsidR="005F460E" w:rsidRPr="00EA0549" w:rsidRDefault="005F460E" w:rsidP="00EA054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Проектная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81" w:lineRule="auto"/>
              <w:ind w:left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Повторение изученных </w:t>
            </w:r>
          </w:p>
          <w:p w:rsidR="002B765D" w:rsidRPr="00EA0549" w:rsidRDefault="002B765D" w:rsidP="00EA0549">
            <w:pPr>
              <w:tabs>
                <w:tab w:val="left" w:pos="576"/>
              </w:tabs>
              <w:autoSpaceDE w:val="0"/>
              <w:autoSpaceDN w:val="0"/>
              <w:spacing w:after="0" w:line="262" w:lineRule="auto"/>
              <w:ind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 правописания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81" w:lineRule="auto"/>
              <w:ind w:left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Диктант  (без пропусков и искажений букв) текстов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(объёмом не более 40 слов) с учётом изученных правил правописания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 над ошибками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5670CA" w:rsidTr="00B26DF4">
        <w:trPr>
          <w:trHeight w:hRule="exact" w:val="18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5670CA" w:rsidP="0060768B">
            <w:pPr>
              <w:autoSpaceDE w:val="0"/>
              <w:autoSpaceDN w:val="0"/>
              <w:spacing w:before="98" w:after="0" w:line="281" w:lineRule="auto"/>
              <w:ind w:left="132" w:right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Развитие речи. </w:t>
            </w:r>
            <w:proofErr w:type="gramStart"/>
            <w:r w:rsidR="0060768B" w:rsidRPr="006076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Практи​ческое</w:t>
            </w:r>
            <w:proofErr w:type="gramEnd"/>
            <w:r w:rsidR="0060768B" w:rsidRPr="006076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овладение диалогической формой речи</w:t>
            </w:r>
            <w:r w:rsidR="002B765D" w:rsidRPr="00607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Соблюдение</w:t>
            </w:r>
            <w:r w:rsidR="002B765D"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правил речевого этикета и </w:t>
            </w:r>
            <w:r w:rsidR="002B765D"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2B765D"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орфоэпических норм в ситуациях учебного и бытового общения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16.03.2023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5670CA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</w:t>
            </w:r>
            <w:r w:rsidRPr="005670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опрос; </w:t>
            </w:r>
            <w:r w:rsidRPr="005670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225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Default="002B765D" w:rsidP="00EA0549">
            <w:pPr>
              <w:autoSpaceDE w:val="0"/>
              <w:autoSpaceDN w:val="0"/>
              <w:spacing w:before="98" w:after="0" w:line="271" w:lineRule="auto"/>
              <w:ind w:left="132" w:right="4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Речевой этикет: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слов "ты", "вы" при общении</w:t>
            </w:r>
          </w:p>
          <w:p w:rsidR="0060768B" w:rsidRPr="0060768B" w:rsidRDefault="0060768B" w:rsidP="0060768B">
            <w:pPr>
              <w:autoSpaceDE w:val="0"/>
              <w:autoSpaceDN w:val="0"/>
              <w:spacing w:after="0" w:line="271" w:lineRule="auto"/>
              <w:ind w:left="132" w:firstLine="48"/>
              <w:rPr>
                <w:sz w:val="20"/>
                <w:szCs w:val="20"/>
                <w:lang w:val="ru-RU"/>
              </w:rPr>
            </w:pPr>
            <w:r w:rsidRPr="006076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Умение договариваться и приходить к общему решению в совместнойдеятельности при проведении парной и групповой работы.</w:t>
            </w:r>
          </w:p>
          <w:p w:rsidR="0060768B" w:rsidRPr="00EA0549" w:rsidRDefault="0060768B" w:rsidP="00EA0549">
            <w:pPr>
              <w:autoSpaceDE w:val="0"/>
              <w:autoSpaceDN w:val="0"/>
              <w:spacing w:before="98" w:after="0" w:line="271" w:lineRule="auto"/>
              <w:ind w:left="13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17.</w:t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5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Диалог и монолог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B765D" w:rsidRPr="00EA0549" w:rsidTr="00B26DF4">
        <w:trPr>
          <w:trHeight w:hRule="exact" w:val="184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129.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81" w:lineRule="auto"/>
              <w:ind w:left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Выбор языковых сре</w:t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дств в с</w:t>
            </w:r>
            <w:proofErr w:type="gramEnd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оответствии с целями и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условиями устного общения для эффективного решения коммуникативной задачи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5F460E" w:rsidRPr="00EA0549" w:rsidTr="00B26DF4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100" w:after="0" w:line="271" w:lineRule="auto"/>
              <w:ind w:left="13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Речевая ситуация: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краткого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рассказа о летнем отдыхе.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98" w:after="0" w:line="271" w:lineRule="auto"/>
              <w:ind w:left="13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Списывание (без пропусков и искажений букв) текста (объёмом не более 50 слов)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98" w:after="0" w:line="271" w:lineRule="auto"/>
              <w:ind w:left="13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устного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рассказа по репродукции картины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24.03.2023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A0549">
            <w:pPr>
              <w:autoSpaceDE w:val="0"/>
              <w:autoSpaceDN w:val="0"/>
              <w:spacing w:before="98" w:after="0" w:line="271" w:lineRule="auto"/>
              <w:ind w:left="13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устного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рассказа по личным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наблюдениям и вопросам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tabs>
                <w:tab w:val="left" w:pos="156"/>
                <w:tab w:val="left" w:pos="696"/>
              </w:tabs>
              <w:autoSpaceDE w:val="0"/>
              <w:autoSpaceDN w:val="0"/>
              <w:spacing w:before="98" w:after="0" w:line="271" w:lineRule="auto"/>
              <w:ind w:left="13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Проектная работа «Готовим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виртуальную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экскурсию»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03.04.2023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Письменный контроль;</w:t>
            </w:r>
          </w:p>
        </w:tc>
      </w:tr>
      <w:tr w:rsidR="002B765D" w:rsidRPr="00EA0549" w:rsidTr="00E763AF">
        <w:trPr>
          <w:trHeight w:hRule="exact" w:val="13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135.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763AF" w:rsidRDefault="002B765D" w:rsidP="00EA0549">
            <w:pPr>
              <w:autoSpaceDE w:val="0"/>
              <w:autoSpaceDN w:val="0"/>
              <w:spacing w:before="98" w:after="0" w:line="230" w:lineRule="auto"/>
              <w:ind w:left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6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Текст. Признаки текста</w:t>
            </w:r>
            <w:r w:rsidR="005670CA" w:rsidRPr="00E763AF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/>
              </w:rPr>
              <w:t xml:space="preserve">: </w:t>
            </w:r>
            <w:r w:rsidR="005670CA" w:rsidRPr="00E763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05.04.2023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Письмен</w:t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EA0549">
            <w:pPr>
              <w:autoSpaceDE w:val="0"/>
              <w:autoSpaceDN w:val="0"/>
              <w:spacing w:before="98" w:after="0" w:line="230" w:lineRule="auto"/>
              <w:ind w:left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left="13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Главная (основная) мысль </w:t>
            </w:r>
          </w:p>
          <w:p w:rsidR="002B765D" w:rsidRPr="00EA0549" w:rsidRDefault="002B765D" w:rsidP="00EA0549">
            <w:pPr>
              <w:tabs>
                <w:tab w:val="left" w:pos="156"/>
              </w:tabs>
              <w:autoSpaceDE w:val="0"/>
              <w:autoSpaceDN w:val="0"/>
              <w:spacing w:after="0" w:line="262" w:lineRule="auto"/>
              <w:ind w:left="13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3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Заглавие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left="13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Подбор заголовков </w:t>
            </w:r>
            <w:proofErr w:type="gramStart"/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</w:t>
            </w:r>
            <w:proofErr w:type="gramEnd"/>
          </w:p>
          <w:p w:rsidR="002B765D" w:rsidRPr="00EA0549" w:rsidRDefault="002B765D" w:rsidP="00EA0549">
            <w:pPr>
              <w:tabs>
                <w:tab w:val="left" w:pos="576"/>
              </w:tabs>
              <w:autoSpaceDE w:val="0"/>
              <w:autoSpaceDN w:val="0"/>
              <w:spacing w:after="0" w:line="262" w:lineRule="auto"/>
              <w:ind w:left="13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предложенным текстам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3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Сочиняем начало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3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 текста (абзац)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A0549">
            <w:pPr>
              <w:autoSpaceDE w:val="0"/>
              <w:autoSpaceDN w:val="0"/>
              <w:spacing w:before="98" w:after="0" w:line="262" w:lineRule="auto"/>
              <w:ind w:left="13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Абзац. Последовательность частей текста (абзацев)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F76E8E" w:rsidRPr="00EA0549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5F460E" w:rsidRPr="00EA0549" w:rsidTr="00B26DF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Корректирование текстов с нарушенным порядком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предложений и абзацев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2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Текст-описание.</w:t>
            </w:r>
          </w:p>
          <w:p w:rsidR="005F460E" w:rsidRPr="00EA0549" w:rsidRDefault="005F460E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Выразительное чтение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текста вслух с соблюдением правильной интонации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3D28" w:rsidRPr="00EA0549" w:rsidRDefault="005F460E" w:rsidP="00E73D28">
            <w:pPr>
              <w:tabs>
                <w:tab w:val="left" w:pos="132"/>
              </w:tabs>
              <w:autoSpaceDE w:val="0"/>
              <w:autoSpaceDN w:val="0"/>
              <w:spacing w:before="98" w:after="0" w:line="262" w:lineRule="auto"/>
              <w:ind w:right="86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текста-</w:t>
            </w:r>
          </w:p>
          <w:p w:rsidR="005F460E" w:rsidRPr="00EA0549" w:rsidRDefault="005F460E" w:rsidP="00E73D28">
            <w:pPr>
              <w:tabs>
                <w:tab w:val="left" w:pos="132"/>
              </w:tabs>
              <w:autoSpaceDE w:val="0"/>
              <w:autoSpaceDN w:val="0"/>
              <w:spacing w:after="0" w:line="262" w:lineRule="auto"/>
              <w:ind w:right="86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2B765D">
            <w:pPr>
              <w:autoSpaceDE w:val="0"/>
              <w:autoSpaceDN w:val="0"/>
              <w:spacing w:before="98" w:after="0"/>
              <w:ind w:left="-10" w:right="288" w:firstLine="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текста-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описания. Использование синонимов и антонимов в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Текст-повествование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EB243B">
            <w:pPr>
              <w:autoSpaceDE w:val="0"/>
              <w:autoSpaceDN w:val="0"/>
              <w:spacing w:before="98" w:after="0" w:line="262" w:lineRule="auto"/>
              <w:ind w:right="86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Особенности текста-повествования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2B765D">
            <w:pPr>
              <w:autoSpaceDE w:val="0"/>
              <w:autoSpaceDN w:val="0"/>
              <w:spacing w:before="98" w:after="0" w:line="271" w:lineRule="auto"/>
              <w:ind w:left="-10" w:right="144" w:firstLine="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текста-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повествования на заданную тему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Текст-рассуждение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B26DF4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5F460E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86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текста-</w:t>
            </w:r>
          </w:p>
          <w:p w:rsidR="005F460E" w:rsidRPr="00EA0549" w:rsidRDefault="005F460E" w:rsidP="00E763AF">
            <w:pPr>
              <w:tabs>
                <w:tab w:val="left" w:pos="576"/>
              </w:tabs>
              <w:autoSpaceDE w:val="0"/>
              <w:autoSpaceDN w:val="0"/>
              <w:spacing w:after="0" w:line="262" w:lineRule="auto"/>
              <w:ind w:right="86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рассуждения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1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/>
              <w:ind w:left="132" w:right="432" w:hanging="1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Типы текстов: описание, повествование,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рассуждение, их </w:t>
            </w:r>
            <w:r w:rsidRPr="00EA05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156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5670CA" w:rsidRDefault="002B765D" w:rsidP="0061617B">
            <w:pPr>
              <w:autoSpaceDE w:val="0"/>
              <w:autoSpaceDN w:val="0"/>
              <w:spacing w:before="98" w:after="0" w:line="262" w:lineRule="auto"/>
              <w:ind w:left="13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7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жанром поздравления</w:t>
            </w:r>
            <w:r w:rsidR="005670CA" w:rsidRPr="00E763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Поздравление и поздравительная открытка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29.04.2023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E763AF">
            <w:pPr>
              <w:tabs>
                <w:tab w:val="left" w:pos="156"/>
              </w:tabs>
              <w:autoSpaceDE w:val="0"/>
              <w:autoSpaceDN w:val="0"/>
              <w:spacing w:after="0" w:line="262" w:lineRule="auto"/>
              <w:ind w:left="132" w:right="144" w:hanging="13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План текста. Учимся  </w:t>
            </w:r>
          </w:p>
          <w:p w:rsidR="002B765D" w:rsidRPr="00EA0549" w:rsidRDefault="002B765D" w:rsidP="00E763AF">
            <w:pPr>
              <w:tabs>
                <w:tab w:val="left" w:pos="156"/>
              </w:tabs>
              <w:autoSpaceDE w:val="0"/>
              <w:autoSpaceDN w:val="0"/>
              <w:spacing w:after="0" w:line="262" w:lineRule="auto"/>
              <w:ind w:left="132" w:right="144" w:hanging="13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писать письма по плану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217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155.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60768B" w:rsidRDefault="002B765D" w:rsidP="005670CA">
            <w:pPr>
              <w:autoSpaceDE w:val="0"/>
              <w:autoSpaceDN w:val="0"/>
              <w:spacing w:after="0" w:line="281" w:lineRule="auto"/>
              <w:ind w:left="132" w:right="144" w:hanging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07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Понимание текста: развитие умения формулировать </w:t>
            </w:r>
            <w:r w:rsidRPr="0060768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607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простые выводы на основе информации, содержащейся в тексте</w:t>
            </w:r>
          </w:p>
          <w:p w:rsidR="005670CA" w:rsidRPr="0060768B" w:rsidRDefault="005670CA" w:rsidP="0060768B">
            <w:pPr>
              <w:autoSpaceDE w:val="0"/>
              <w:autoSpaceDN w:val="0"/>
              <w:spacing w:after="0" w:line="271" w:lineRule="auto"/>
              <w:ind w:left="132"/>
              <w:rPr>
                <w:sz w:val="20"/>
                <w:szCs w:val="20"/>
                <w:lang w:val="ru-RU"/>
              </w:rPr>
            </w:pPr>
            <w:proofErr w:type="gramStart"/>
            <w:r w:rsidRPr="006076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Выра​зительное</w:t>
            </w:r>
            <w:proofErr w:type="gramEnd"/>
            <w:r w:rsidRPr="006076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чтение текста вслух с соблюдением правильной инто​нации.</w:t>
            </w:r>
          </w:p>
          <w:p w:rsidR="005670CA" w:rsidRPr="005670CA" w:rsidRDefault="005670CA" w:rsidP="0061617B">
            <w:pPr>
              <w:autoSpaceDE w:val="0"/>
              <w:autoSpaceDN w:val="0"/>
              <w:spacing w:before="100" w:after="0" w:line="281" w:lineRule="auto"/>
              <w:ind w:left="132" w:right="144" w:hanging="1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763AF" w:rsidRDefault="002B765D" w:rsidP="00E763AF">
            <w:pPr>
              <w:autoSpaceDE w:val="0"/>
              <w:autoSpaceDN w:val="0"/>
              <w:spacing w:after="0" w:line="262" w:lineRule="auto"/>
              <w:ind w:right="576" w:firstLine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6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Подробное изложение </w:t>
            </w:r>
            <w:proofErr w:type="gramStart"/>
            <w:r w:rsidRPr="00E76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</w:t>
            </w:r>
            <w:proofErr w:type="gramEnd"/>
          </w:p>
          <w:p w:rsidR="002B765D" w:rsidRPr="005670CA" w:rsidRDefault="002B765D" w:rsidP="00E763AF">
            <w:pPr>
              <w:autoSpaceDE w:val="0"/>
              <w:autoSpaceDN w:val="0"/>
              <w:spacing w:after="0" w:line="262" w:lineRule="auto"/>
              <w:ind w:right="576" w:firstLine="1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76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опорой на вопросы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D918CB" w:rsidRDefault="00D918CB" w:rsidP="006161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88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правописания орфограмм, изученных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9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Закрепление правописания орфограмм, изученных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2B765D" w:rsidRPr="00EA0549" w:rsidTr="00B26DF4">
        <w:trPr>
          <w:trHeight w:hRule="exact" w:val="9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правописания орфограмм, изученных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65D" w:rsidRPr="00EA0549" w:rsidRDefault="002B765D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B765D" w:rsidRPr="00EA0549" w:rsidRDefault="002B765D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F76E8E" w:rsidRPr="00EA0549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B26DF4" w:rsidRPr="00B26DF4" w:rsidRDefault="00B26DF4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932"/>
        <w:gridCol w:w="1134"/>
        <w:gridCol w:w="1276"/>
        <w:gridCol w:w="1275"/>
        <w:gridCol w:w="1419"/>
      </w:tblGrid>
      <w:tr w:rsidR="005F460E" w:rsidRPr="00EA0549" w:rsidTr="00083F7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правописания орфограмм, изученных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083F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71" w:lineRule="auto"/>
              <w:ind w:left="156" w:right="144" w:hanging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Закрепление правописания орфограмм, изученных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083F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правописания орфограмм, изученных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083F7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правописания орфограмм, изученных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083F7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4094" w:rsidRDefault="005F460E" w:rsidP="00E73D28">
            <w:pPr>
              <w:tabs>
                <w:tab w:val="left" w:pos="132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Итоговый контрольный </w:t>
            </w:r>
          </w:p>
          <w:p w:rsidR="005F460E" w:rsidRPr="00EA0549" w:rsidRDefault="005F460E" w:rsidP="00F24094">
            <w:pPr>
              <w:tabs>
                <w:tab w:val="left" w:pos="132"/>
              </w:tabs>
              <w:autoSpaceDE w:val="0"/>
              <w:autoSpaceDN w:val="0"/>
              <w:spacing w:after="0" w:line="262" w:lineRule="auto"/>
              <w:ind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5F460E" w:rsidRPr="00EA0549" w:rsidTr="00083F72">
        <w:trPr>
          <w:trHeight w:hRule="exact" w:val="117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763AF" w:rsidRDefault="00E763AF" w:rsidP="00E763AF">
            <w:pPr>
              <w:tabs>
                <w:tab w:val="left" w:pos="132"/>
              </w:tabs>
              <w:autoSpaceDE w:val="0"/>
              <w:autoSpaceDN w:val="0"/>
              <w:spacing w:after="0" w:line="262" w:lineRule="auto"/>
              <w:ind w:left="132" w:right="576" w:hanging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E76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Анализ-коррекция контрольной работы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E" w:rsidRPr="00EA0549" w:rsidRDefault="005F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F460E" w:rsidRPr="00EA0549" w:rsidRDefault="005F460E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A0549" w:rsidRPr="00EA0549" w:rsidTr="00083F72">
        <w:trPr>
          <w:trHeight w:hRule="exact" w:val="11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Комплексное повторение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A0549" w:rsidRPr="00EA0549" w:rsidTr="00083F72">
        <w:trPr>
          <w:trHeight w:hRule="exact" w:val="11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A0549" w:rsidRPr="00EA0549" w:rsidTr="00083F72">
        <w:trPr>
          <w:trHeight w:hRule="exact" w:val="114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168.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A0549" w:rsidRPr="00EA0549" w:rsidTr="00083F72">
        <w:trPr>
          <w:trHeight w:hRule="exact" w:val="11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  <w:tr w:rsidR="00EA0549" w:rsidRPr="00EA0549" w:rsidTr="00083F72">
        <w:trPr>
          <w:trHeight w:hRule="exact" w:val="113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24.05.2023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549" w:rsidRPr="00EA0549" w:rsidRDefault="00EA0549" w:rsidP="006161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D918CB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опрос; </w:t>
            </w:r>
            <w:r w:rsidRPr="00EA05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</w:tr>
    </w:tbl>
    <w:p w:rsidR="00F76E8E" w:rsidRPr="00EA0549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720"/>
        <w:gridCol w:w="734"/>
        <w:gridCol w:w="932"/>
        <w:gridCol w:w="1134"/>
        <w:gridCol w:w="3970"/>
      </w:tblGrid>
      <w:tr w:rsidR="00EA0549" w:rsidRPr="00EA0549" w:rsidTr="00083F72">
        <w:trPr>
          <w:trHeight w:hRule="exact" w:val="808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A05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549" w:rsidRPr="00D918CB" w:rsidRDefault="00D918CB" w:rsidP="00C0311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="00C03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bookmarkStart w:id="0" w:name="_GoBack"/>
            <w:bookmarkEnd w:id="0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A0549" w:rsidRPr="00EA0549" w:rsidRDefault="00EA0549" w:rsidP="0061617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6E8E" w:rsidRDefault="00F76E8E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EA0549" w:rsidRDefault="00EA0549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F76E8E" w:rsidRPr="00F9700A" w:rsidRDefault="00F76E8E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F76E8E" w:rsidRPr="00F9700A" w:rsidRDefault="00F76E8E">
      <w:pPr>
        <w:rPr>
          <w:rFonts w:ascii="Times New Roman" w:hAnsi="Times New Roman" w:cs="Times New Roman"/>
          <w:sz w:val="20"/>
          <w:szCs w:val="20"/>
        </w:rPr>
        <w:sectPr w:rsidR="00F76E8E" w:rsidRPr="00F9700A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76E8E" w:rsidRPr="00F9700A" w:rsidRDefault="00F76E8E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0"/>
          <w:szCs w:val="20"/>
        </w:rPr>
      </w:pPr>
    </w:p>
    <w:p w:rsidR="00F76E8E" w:rsidRPr="00F9700A" w:rsidRDefault="00940C5C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0"/>
          <w:szCs w:val="20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УЧЕБНО-МЕТОДИЧЕСКОЕ ОБЕСПЕЧЕНИЕ ОБРАЗОВАТЕЛЬНОГО ПРОЦЕССА </w:t>
      </w:r>
    </w:p>
    <w:p w:rsidR="00F76E8E" w:rsidRPr="00F9700A" w:rsidRDefault="00940C5C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0"/>
          <w:szCs w:val="20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F76E8E" w:rsidRPr="00F9700A" w:rsidRDefault="00940C5C">
      <w:pPr>
        <w:autoSpaceDE w:val="0"/>
        <w:autoSpaceDN w:val="0"/>
        <w:spacing w:before="166" w:after="0"/>
        <w:ind w:right="144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Канакина В.П.;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Горецкий В.Г.;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Русский язык (в 2 частях). Учебник. 2 класс. Акционерное общество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«И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здательство «Просвещение»; ; Введите свой вариант:</w:t>
      </w:r>
    </w:p>
    <w:p w:rsidR="00F76E8E" w:rsidRPr="00F9700A" w:rsidRDefault="00940C5C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F76E8E" w:rsidRPr="00F9700A" w:rsidRDefault="00940C5C">
      <w:pPr>
        <w:autoSpaceDE w:val="0"/>
        <w:autoSpaceDN w:val="0"/>
        <w:spacing w:before="166" w:after="0" w:line="262" w:lineRule="auto"/>
        <w:ind w:right="864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Русский язык. Методическое пособие с поурочными разработками. 2 класс. Учеб</w:t>
      </w: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.п</w:t>
      </w:r>
      <w:proofErr w:type="gramEnd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особие для общеобразоват. организаций. В 2 ч. Ч. 1 / В. П. Канакина (Школа России)</w:t>
      </w:r>
    </w:p>
    <w:p w:rsidR="00F76E8E" w:rsidRPr="00F9700A" w:rsidRDefault="00940C5C">
      <w:pPr>
        <w:autoSpaceDE w:val="0"/>
        <w:autoSpaceDN w:val="0"/>
        <w:spacing w:before="264"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EA0549" w:rsidRPr="00272E9D" w:rsidRDefault="001F7AEA" w:rsidP="00EA0549">
      <w:pPr>
        <w:autoSpaceDE w:val="0"/>
        <w:autoSpaceDN w:val="0"/>
        <w:spacing w:after="0" w:line="271" w:lineRule="auto"/>
        <w:ind w:right="864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hyperlink r:id="rId9" w:history="1">
        <w:r w:rsidR="00EA0549" w:rsidRPr="0098662D">
          <w:rPr>
            <w:rStyle w:val="aff8"/>
            <w:rFonts w:ascii="Times New Roman" w:eastAsia="Times New Roman" w:hAnsi="Times New Roman" w:cs="Times New Roman"/>
            <w:sz w:val="20"/>
            <w:szCs w:val="20"/>
          </w:rPr>
          <w:t>https</w:t>
        </w:r>
        <w:r w:rsidR="00EA0549" w:rsidRPr="00272E9D">
          <w:rPr>
            <w:rStyle w:val="aff8"/>
            <w:rFonts w:ascii="Times New Roman" w:eastAsia="Times New Roman" w:hAnsi="Times New Roman" w:cs="Times New Roman"/>
            <w:sz w:val="20"/>
            <w:szCs w:val="20"/>
            <w:lang w:val="ru-RU"/>
          </w:rPr>
          <w:t>://</w:t>
        </w:r>
        <w:r w:rsidR="00EA0549" w:rsidRPr="0098662D">
          <w:rPr>
            <w:rStyle w:val="aff8"/>
            <w:rFonts w:ascii="Times New Roman" w:eastAsia="Times New Roman" w:hAnsi="Times New Roman" w:cs="Times New Roman"/>
            <w:sz w:val="20"/>
            <w:szCs w:val="20"/>
          </w:rPr>
          <w:t>infourok</w:t>
        </w:r>
        <w:r w:rsidR="00EA0549" w:rsidRPr="00272E9D">
          <w:rPr>
            <w:rStyle w:val="aff8"/>
            <w:rFonts w:ascii="Times New Roman" w:eastAsia="Times New Roman" w:hAnsi="Times New Roman" w:cs="Times New Roman"/>
            <w:sz w:val="20"/>
            <w:szCs w:val="20"/>
            <w:lang w:val="ru-RU"/>
          </w:rPr>
          <w:t>.</w:t>
        </w:r>
        <w:r w:rsidR="00EA0549" w:rsidRPr="0098662D">
          <w:rPr>
            <w:rStyle w:val="aff8"/>
            <w:rFonts w:ascii="Times New Roman" w:eastAsia="Times New Roman" w:hAnsi="Times New Roman" w:cs="Times New Roman"/>
            <w:sz w:val="20"/>
            <w:szCs w:val="20"/>
          </w:rPr>
          <w:t>ru</w:t>
        </w:r>
        <w:r w:rsidR="00EA0549" w:rsidRPr="00272E9D">
          <w:rPr>
            <w:rStyle w:val="aff8"/>
            <w:rFonts w:ascii="Times New Roman" w:eastAsia="Times New Roman" w:hAnsi="Times New Roman" w:cs="Times New Roman"/>
            <w:sz w:val="20"/>
            <w:szCs w:val="20"/>
            <w:lang w:val="ru-RU"/>
          </w:rPr>
          <w:t>/</w:t>
        </w:r>
      </w:hyperlink>
    </w:p>
    <w:p w:rsidR="00EA0549" w:rsidRPr="00272E9D" w:rsidRDefault="00940C5C" w:rsidP="00EA0549">
      <w:pPr>
        <w:autoSpaceDE w:val="0"/>
        <w:autoSpaceDN w:val="0"/>
        <w:spacing w:after="0" w:line="271" w:lineRule="auto"/>
        <w:ind w:right="864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</w:rPr>
        <w:t>https</w:t>
      </w:r>
      <w:proofErr w:type="gramEnd"/>
      <w:r w:rsidRPr="00272E9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//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</w:rPr>
        <w:t>nsportal</w:t>
      </w:r>
      <w:r w:rsidRPr="00272E9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.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</w:rPr>
        <w:t>ru</w:t>
      </w:r>
    </w:p>
    <w:p w:rsidR="00EA0549" w:rsidRPr="00272E9D" w:rsidRDefault="001F7AEA" w:rsidP="00EA0549">
      <w:pPr>
        <w:autoSpaceDE w:val="0"/>
        <w:autoSpaceDN w:val="0"/>
        <w:spacing w:after="0" w:line="271" w:lineRule="auto"/>
        <w:ind w:right="864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hyperlink r:id="rId10" w:history="1">
        <w:r w:rsidR="00EA0549" w:rsidRPr="0098662D">
          <w:rPr>
            <w:rStyle w:val="aff8"/>
            <w:rFonts w:ascii="Times New Roman" w:eastAsia="Times New Roman" w:hAnsi="Times New Roman" w:cs="Times New Roman"/>
            <w:sz w:val="20"/>
            <w:szCs w:val="20"/>
          </w:rPr>
          <w:t>https</w:t>
        </w:r>
        <w:r w:rsidR="00EA0549" w:rsidRPr="00272E9D">
          <w:rPr>
            <w:rStyle w:val="aff8"/>
            <w:rFonts w:ascii="Times New Roman" w:eastAsia="Times New Roman" w:hAnsi="Times New Roman" w:cs="Times New Roman"/>
            <w:sz w:val="20"/>
            <w:szCs w:val="20"/>
            <w:lang w:val="ru-RU"/>
          </w:rPr>
          <w:t>://</w:t>
        </w:r>
        <w:r w:rsidR="00EA0549" w:rsidRPr="0098662D">
          <w:rPr>
            <w:rStyle w:val="aff8"/>
            <w:rFonts w:ascii="Times New Roman" w:eastAsia="Times New Roman" w:hAnsi="Times New Roman" w:cs="Times New Roman"/>
            <w:sz w:val="20"/>
            <w:szCs w:val="20"/>
          </w:rPr>
          <w:t>resh</w:t>
        </w:r>
        <w:r w:rsidR="00EA0549" w:rsidRPr="00272E9D">
          <w:rPr>
            <w:rStyle w:val="aff8"/>
            <w:rFonts w:ascii="Times New Roman" w:eastAsia="Times New Roman" w:hAnsi="Times New Roman" w:cs="Times New Roman"/>
            <w:sz w:val="20"/>
            <w:szCs w:val="20"/>
            <w:lang w:val="ru-RU"/>
          </w:rPr>
          <w:t>.</w:t>
        </w:r>
        <w:r w:rsidR="00EA0549" w:rsidRPr="0098662D">
          <w:rPr>
            <w:rStyle w:val="aff8"/>
            <w:rFonts w:ascii="Times New Roman" w:eastAsia="Times New Roman" w:hAnsi="Times New Roman" w:cs="Times New Roman"/>
            <w:sz w:val="20"/>
            <w:szCs w:val="20"/>
          </w:rPr>
          <w:t>edu</w:t>
        </w:r>
        <w:r w:rsidR="00EA0549" w:rsidRPr="00272E9D">
          <w:rPr>
            <w:rStyle w:val="aff8"/>
            <w:rFonts w:ascii="Times New Roman" w:eastAsia="Times New Roman" w:hAnsi="Times New Roman" w:cs="Times New Roman"/>
            <w:sz w:val="20"/>
            <w:szCs w:val="20"/>
            <w:lang w:val="ru-RU"/>
          </w:rPr>
          <w:t>.</w:t>
        </w:r>
        <w:r w:rsidR="00EA0549" w:rsidRPr="0098662D">
          <w:rPr>
            <w:rStyle w:val="aff8"/>
            <w:rFonts w:ascii="Times New Roman" w:eastAsia="Times New Roman" w:hAnsi="Times New Roman" w:cs="Times New Roman"/>
            <w:sz w:val="20"/>
            <w:szCs w:val="20"/>
          </w:rPr>
          <w:t>ru</w:t>
        </w:r>
      </w:hyperlink>
    </w:p>
    <w:p w:rsidR="00EA0549" w:rsidRPr="00272E9D" w:rsidRDefault="00EA0549" w:rsidP="00EA0549">
      <w:pPr>
        <w:autoSpaceDE w:val="0"/>
        <w:autoSpaceDN w:val="0"/>
        <w:spacing w:before="166" w:after="0" w:line="271" w:lineRule="auto"/>
        <w:ind w:right="8640"/>
        <w:rPr>
          <w:rFonts w:ascii="Times New Roman" w:hAnsi="Times New Roman" w:cs="Times New Roman"/>
          <w:sz w:val="20"/>
          <w:szCs w:val="20"/>
          <w:lang w:val="ru-RU"/>
        </w:rPr>
      </w:pPr>
    </w:p>
    <w:p w:rsidR="00F76E8E" w:rsidRPr="00F9700A" w:rsidRDefault="00940C5C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МАТЕРИАЛЬНО-ТЕХНИЧЕСКОЕ ОБЕСПЕЧЕНИЕ ОБРАЗОВАТЕЛЬНОГО ПРОЦЕССА</w:t>
      </w:r>
    </w:p>
    <w:p w:rsidR="00F76E8E" w:rsidRPr="00F9700A" w:rsidRDefault="00940C5C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УЧЕБНОЕ ОБОРУДОВАНИЕ</w:t>
      </w:r>
    </w:p>
    <w:p w:rsidR="00F76E8E" w:rsidRPr="00F9700A" w:rsidRDefault="00940C5C">
      <w:pPr>
        <w:autoSpaceDE w:val="0"/>
        <w:autoSpaceDN w:val="0"/>
        <w:spacing w:before="166" w:after="0" w:line="262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Таблицы к основным разделам грамматического материала, содержащегося в программе по русскому языку.</w:t>
      </w:r>
    </w:p>
    <w:p w:rsidR="00F76E8E" w:rsidRPr="00F9700A" w:rsidRDefault="00940C5C">
      <w:pPr>
        <w:autoSpaceDE w:val="0"/>
        <w:autoSpaceDN w:val="0"/>
        <w:spacing w:before="70" w:after="0" w:line="262" w:lineRule="auto"/>
        <w:ind w:right="288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Наборы сюжетных (предметных) картинок в соответствии с тематикой Словари по русскому языку. Репродукции картин в соответствии с тематикой и видами работ.</w:t>
      </w:r>
    </w:p>
    <w:p w:rsidR="00F76E8E" w:rsidRPr="00F9700A" w:rsidRDefault="00940C5C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ОБОРУДОВАНИЕ ДЛЯ ПРОВЕДЕНИЯ ПРАКТИЧЕСКИХ РАБОТ</w:t>
      </w:r>
    </w:p>
    <w:p w:rsidR="00F76E8E" w:rsidRPr="00F9700A" w:rsidRDefault="00940C5C">
      <w:pPr>
        <w:autoSpaceDE w:val="0"/>
        <w:autoSpaceDN w:val="0"/>
        <w:spacing w:before="166" w:after="0" w:line="262" w:lineRule="auto"/>
        <w:ind w:right="8640"/>
        <w:rPr>
          <w:rFonts w:ascii="Times New Roman" w:hAnsi="Times New Roman" w:cs="Times New Roman"/>
          <w:sz w:val="20"/>
          <w:szCs w:val="20"/>
          <w:lang w:val="ru-RU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1. Классная доска.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2. Экран.</w:t>
      </w:r>
    </w:p>
    <w:p w:rsidR="00F76E8E" w:rsidRPr="00F9700A" w:rsidRDefault="00940C5C">
      <w:pPr>
        <w:autoSpaceDE w:val="0"/>
        <w:autoSpaceDN w:val="0"/>
        <w:spacing w:before="72" w:after="0" w:line="271" w:lineRule="auto"/>
        <w:ind w:right="9072"/>
        <w:rPr>
          <w:rFonts w:ascii="Times New Roman" w:hAnsi="Times New Roman" w:cs="Times New Roman"/>
          <w:sz w:val="20"/>
          <w:szCs w:val="20"/>
        </w:rPr>
      </w:pP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3. Колонки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4. Компьютер </w:t>
      </w:r>
      <w:r w:rsidRPr="00F9700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5. </w:t>
      </w:r>
      <w:r w:rsidRPr="00F9700A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Проектор</w:t>
      </w:r>
    </w:p>
    <w:p w:rsidR="00F76E8E" w:rsidRPr="00F9700A" w:rsidRDefault="00F76E8E">
      <w:pPr>
        <w:rPr>
          <w:rFonts w:ascii="Times New Roman" w:hAnsi="Times New Roman" w:cs="Times New Roman"/>
          <w:sz w:val="20"/>
          <w:szCs w:val="20"/>
        </w:rPr>
        <w:sectPr w:rsidR="00F76E8E" w:rsidRPr="00F9700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0C5C" w:rsidRPr="00F9700A" w:rsidRDefault="00940C5C">
      <w:pPr>
        <w:rPr>
          <w:rFonts w:ascii="Times New Roman" w:hAnsi="Times New Roman" w:cs="Times New Roman"/>
          <w:sz w:val="20"/>
          <w:szCs w:val="20"/>
        </w:rPr>
      </w:pPr>
    </w:p>
    <w:sectPr w:rsidR="00940C5C" w:rsidRPr="00F9700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altName w:val="MS Gothic"/>
    <w:charset w:val="CC"/>
    <w:family w:val="roman"/>
    <w:pitch w:val="variable"/>
    <w:sig w:usb0="00000001" w:usb1="5200F9FB" w:usb2="0A04002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B47730"/>
    <w:rsid w:val="00015757"/>
    <w:rsid w:val="00025770"/>
    <w:rsid w:val="00034616"/>
    <w:rsid w:val="0006063C"/>
    <w:rsid w:val="000804D4"/>
    <w:rsid w:val="00083F72"/>
    <w:rsid w:val="000F61DC"/>
    <w:rsid w:val="0015074B"/>
    <w:rsid w:val="00191097"/>
    <w:rsid w:val="001F7AEA"/>
    <w:rsid w:val="002316C4"/>
    <w:rsid w:val="00272E9D"/>
    <w:rsid w:val="00280685"/>
    <w:rsid w:val="0029639D"/>
    <w:rsid w:val="002A415D"/>
    <w:rsid w:val="002B65FE"/>
    <w:rsid w:val="002B765D"/>
    <w:rsid w:val="002F7651"/>
    <w:rsid w:val="00326F90"/>
    <w:rsid w:val="003378D7"/>
    <w:rsid w:val="00357F0B"/>
    <w:rsid w:val="003C5B3D"/>
    <w:rsid w:val="0045613D"/>
    <w:rsid w:val="00494B7A"/>
    <w:rsid w:val="004E1574"/>
    <w:rsid w:val="005202D3"/>
    <w:rsid w:val="005378E5"/>
    <w:rsid w:val="005670CA"/>
    <w:rsid w:val="00580D0A"/>
    <w:rsid w:val="005B2730"/>
    <w:rsid w:val="005F460E"/>
    <w:rsid w:val="005F7D1C"/>
    <w:rsid w:val="0060768B"/>
    <w:rsid w:val="0061617B"/>
    <w:rsid w:val="006222CC"/>
    <w:rsid w:val="00624F5D"/>
    <w:rsid w:val="0064576B"/>
    <w:rsid w:val="00676190"/>
    <w:rsid w:val="00681445"/>
    <w:rsid w:val="00694BAF"/>
    <w:rsid w:val="006B0A53"/>
    <w:rsid w:val="006B49A4"/>
    <w:rsid w:val="00771F48"/>
    <w:rsid w:val="007B199D"/>
    <w:rsid w:val="007E0BC6"/>
    <w:rsid w:val="00880C3A"/>
    <w:rsid w:val="008969F8"/>
    <w:rsid w:val="00940C5C"/>
    <w:rsid w:val="009D45A5"/>
    <w:rsid w:val="00A02D8C"/>
    <w:rsid w:val="00A07925"/>
    <w:rsid w:val="00A45A24"/>
    <w:rsid w:val="00AA1D8D"/>
    <w:rsid w:val="00AA56A2"/>
    <w:rsid w:val="00B05B30"/>
    <w:rsid w:val="00B26DF4"/>
    <w:rsid w:val="00B47730"/>
    <w:rsid w:val="00B75553"/>
    <w:rsid w:val="00C03111"/>
    <w:rsid w:val="00C0606A"/>
    <w:rsid w:val="00CB0664"/>
    <w:rsid w:val="00D918CB"/>
    <w:rsid w:val="00DC3AF1"/>
    <w:rsid w:val="00DD5BD7"/>
    <w:rsid w:val="00DF50A2"/>
    <w:rsid w:val="00E2589E"/>
    <w:rsid w:val="00E70C29"/>
    <w:rsid w:val="00E73D28"/>
    <w:rsid w:val="00E763AF"/>
    <w:rsid w:val="00E92601"/>
    <w:rsid w:val="00EA0549"/>
    <w:rsid w:val="00EB243B"/>
    <w:rsid w:val="00F24094"/>
    <w:rsid w:val="00F76E8E"/>
    <w:rsid w:val="00F9700A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EA0549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7E0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7E0B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EA0549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7E0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7E0B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202/start/123206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uchebnik.mos.ru/material_view/lesson_templates/194860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7EC0A4-6146-4171-B70A-50521F70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11934</Words>
  <Characters>68028</Characters>
  <Application>Microsoft Office Word</Application>
  <DocSecurity>0</DocSecurity>
  <Lines>566</Lines>
  <Paragraphs>159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79803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!</cp:lastModifiedBy>
  <cp:revision>10</cp:revision>
  <cp:lastPrinted>2022-12-28T05:19:00Z</cp:lastPrinted>
  <dcterms:created xsi:type="dcterms:W3CDTF">2022-11-13T09:34:00Z</dcterms:created>
  <dcterms:modified xsi:type="dcterms:W3CDTF">2023-01-10T05:46:00Z</dcterms:modified>
</cp:coreProperties>
</file>